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A33" w:rsidRPr="00365321" w:rsidRDefault="00052A33" w:rsidP="00052A33">
      <w:pPr>
        <w:contextualSpacing/>
        <w:jc w:val="center"/>
        <w:rPr>
          <w:b/>
          <w:sz w:val="28"/>
          <w:szCs w:val="28"/>
        </w:rPr>
      </w:pPr>
      <w:r w:rsidRPr="00365321">
        <w:rPr>
          <w:b/>
          <w:sz w:val="28"/>
          <w:szCs w:val="28"/>
        </w:rPr>
        <w:t>Автономная некоммерческая организация высшего образования</w:t>
      </w:r>
    </w:p>
    <w:p w:rsidR="00052A33" w:rsidRPr="00365321" w:rsidRDefault="00052A33" w:rsidP="00052A33">
      <w:pPr>
        <w:contextualSpacing/>
        <w:jc w:val="center"/>
        <w:rPr>
          <w:b/>
          <w:sz w:val="28"/>
          <w:szCs w:val="28"/>
        </w:rPr>
      </w:pPr>
      <w:r w:rsidRPr="00365321">
        <w:rPr>
          <w:b/>
          <w:sz w:val="28"/>
          <w:szCs w:val="28"/>
        </w:rPr>
        <w:t>«Открытый университет экономики, управления и права»</w:t>
      </w:r>
    </w:p>
    <w:p w:rsidR="00052A33" w:rsidRPr="00365321" w:rsidRDefault="00052A33" w:rsidP="00052A33">
      <w:pPr>
        <w:contextualSpacing/>
        <w:jc w:val="center"/>
        <w:rPr>
          <w:sz w:val="28"/>
          <w:szCs w:val="28"/>
        </w:rPr>
      </w:pPr>
      <w:r w:rsidRPr="00365321">
        <w:rPr>
          <w:b/>
          <w:sz w:val="28"/>
          <w:szCs w:val="28"/>
        </w:rPr>
        <w:t>(АНО ВО ОУЭП)</w:t>
      </w:r>
    </w:p>
    <w:p w:rsidR="00052A33" w:rsidRPr="00365321" w:rsidRDefault="00052A33" w:rsidP="00052A33">
      <w:pPr>
        <w:tabs>
          <w:tab w:val="left" w:pos="900"/>
          <w:tab w:val="left" w:pos="1080"/>
        </w:tabs>
        <w:suppressAutoHyphens/>
        <w:ind w:firstLine="709"/>
        <w:contextualSpacing/>
        <w:jc w:val="both"/>
        <w:rPr>
          <w:b/>
          <w:sz w:val="20"/>
        </w:rPr>
      </w:pPr>
    </w:p>
    <w:p w:rsidR="00052A33" w:rsidRPr="00365321" w:rsidRDefault="00052A33" w:rsidP="00052A33">
      <w:pPr>
        <w:tabs>
          <w:tab w:val="left" w:pos="900"/>
          <w:tab w:val="left" w:pos="1080"/>
        </w:tabs>
        <w:suppressAutoHyphens/>
        <w:ind w:firstLine="709"/>
        <w:contextualSpacing/>
        <w:jc w:val="right"/>
        <w:rPr>
          <w:b/>
          <w:sz w:val="20"/>
        </w:rPr>
      </w:pPr>
    </w:p>
    <w:p w:rsidR="00052A33" w:rsidRPr="00664516" w:rsidRDefault="00052A33" w:rsidP="00052A33">
      <w:pPr>
        <w:tabs>
          <w:tab w:val="left" w:pos="900"/>
          <w:tab w:val="left" w:pos="1080"/>
        </w:tabs>
        <w:suppressAutoHyphens/>
        <w:ind w:firstLine="709"/>
        <w:contextualSpacing/>
        <w:jc w:val="right"/>
        <w:rPr>
          <w:b/>
          <w:sz w:val="20"/>
        </w:rPr>
      </w:pPr>
      <w:r w:rsidRPr="00664516">
        <w:rPr>
          <w:b/>
          <w:sz w:val="20"/>
        </w:rPr>
        <w:t>УТВЕРЖДАЮ:</w:t>
      </w:r>
    </w:p>
    <w:p w:rsidR="00052A33" w:rsidRPr="00664516" w:rsidRDefault="00052A33" w:rsidP="00052A33">
      <w:pPr>
        <w:tabs>
          <w:tab w:val="left" w:pos="900"/>
          <w:tab w:val="left" w:pos="1080"/>
        </w:tabs>
        <w:suppressAutoHyphens/>
        <w:ind w:firstLine="709"/>
        <w:contextualSpacing/>
        <w:jc w:val="right"/>
        <w:rPr>
          <w:sz w:val="20"/>
        </w:rPr>
      </w:pPr>
      <w:r w:rsidRPr="00664516">
        <w:rPr>
          <w:sz w:val="20"/>
        </w:rPr>
        <w:t>Ректор АНО ВО ОУЭП, Фокина В.Н.</w:t>
      </w:r>
    </w:p>
    <w:p w:rsidR="00052A33" w:rsidRPr="00664516" w:rsidRDefault="00052A33" w:rsidP="00052A33">
      <w:pPr>
        <w:tabs>
          <w:tab w:val="left" w:pos="900"/>
          <w:tab w:val="left" w:pos="1080"/>
        </w:tabs>
        <w:suppressAutoHyphens/>
        <w:ind w:firstLine="709"/>
        <w:contextualSpacing/>
        <w:jc w:val="right"/>
        <w:rPr>
          <w:b/>
          <w:sz w:val="20"/>
        </w:rPr>
      </w:pPr>
    </w:p>
    <w:p w:rsidR="00052A33" w:rsidRPr="00664516" w:rsidRDefault="00052A33" w:rsidP="00052A33">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52A33" w:rsidRPr="00664516" w:rsidRDefault="00052A33" w:rsidP="00052A33">
      <w:pPr>
        <w:tabs>
          <w:tab w:val="left" w:pos="900"/>
          <w:tab w:val="left" w:pos="1080"/>
        </w:tabs>
        <w:suppressAutoHyphens/>
        <w:ind w:firstLine="709"/>
        <w:contextualSpacing/>
        <w:jc w:val="right"/>
        <w:rPr>
          <w:sz w:val="20"/>
        </w:rPr>
      </w:pPr>
      <w:r w:rsidRPr="00664516">
        <w:rPr>
          <w:sz w:val="20"/>
        </w:rPr>
        <w:t>19 апреля 2023 г.</w:t>
      </w:r>
    </w:p>
    <w:p w:rsidR="00052A33" w:rsidRPr="00664516" w:rsidRDefault="00052A33" w:rsidP="00052A33">
      <w:pPr>
        <w:tabs>
          <w:tab w:val="left" w:pos="900"/>
          <w:tab w:val="left" w:pos="1080"/>
        </w:tabs>
        <w:suppressAutoHyphens/>
        <w:ind w:firstLine="709"/>
        <w:contextualSpacing/>
        <w:jc w:val="right"/>
        <w:rPr>
          <w:sz w:val="20"/>
        </w:rPr>
      </w:pPr>
    </w:p>
    <w:p w:rsidR="00052A33" w:rsidRPr="00664516" w:rsidRDefault="00052A33" w:rsidP="00052A33">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052A33" w:rsidRPr="00664516" w:rsidRDefault="00052A33" w:rsidP="00052A33">
      <w:pPr>
        <w:tabs>
          <w:tab w:val="left" w:pos="900"/>
          <w:tab w:val="left" w:pos="1080"/>
        </w:tabs>
        <w:suppressAutoHyphens/>
        <w:ind w:firstLine="709"/>
        <w:contextualSpacing/>
        <w:jc w:val="right"/>
        <w:rPr>
          <w:sz w:val="20"/>
        </w:rPr>
      </w:pPr>
      <w:r w:rsidRPr="00664516">
        <w:rPr>
          <w:sz w:val="20"/>
        </w:rPr>
        <w:t xml:space="preserve">Протокол N 9 от 19.04.2023 </w:t>
      </w:r>
    </w:p>
    <w:p w:rsidR="00977CF7" w:rsidRPr="003B14DB" w:rsidRDefault="00977CF7" w:rsidP="00977CF7">
      <w:pPr>
        <w:tabs>
          <w:tab w:val="left" w:pos="900"/>
          <w:tab w:val="left" w:pos="1080"/>
        </w:tabs>
        <w:suppressAutoHyphens/>
        <w:spacing w:before="0" w:beforeAutospacing="0" w:after="0" w:afterAutospacing="0"/>
      </w:pPr>
    </w:p>
    <w:p w:rsidR="00977CF7" w:rsidRPr="00D52134" w:rsidRDefault="00977CF7" w:rsidP="00977CF7">
      <w:pPr>
        <w:tabs>
          <w:tab w:val="left" w:pos="900"/>
          <w:tab w:val="left" w:pos="1080"/>
        </w:tabs>
        <w:suppressAutoHyphens/>
        <w:spacing w:before="0" w:beforeAutospacing="0" w:after="0" w:afterAutospacing="0"/>
        <w:ind w:firstLine="709"/>
        <w:jc w:val="center"/>
      </w:pPr>
    </w:p>
    <w:p w:rsidR="00977CF7" w:rsidRPr="00D52134" w:rsidRDefault="00977CF7" w:rsidP="00977CF7">
      <w:pPr>
        <w:tabs>
          <w:tab w:val="left" w:pos="900"/>
          <w:tab w:val="left" w:pos="1080"/>
        </w:tabs>
        <w:suppressAutoHyphens/>
        <w:spacing w:before="0" w:beforeAutospacing="0" w:after="0" w:afterAutospacing="0"/>
        <w:ind w:firstLine="709"/>
        <w:jc w:val="center"/>
        <w:rPr>
          <w:b/>
        </w:rPr>
      </w:pPr>
      <w:r w:rsidRPr="00D52134">
        <w:rPr>
          <w:b/>
        </w:rPr>
        <w:t>РАБОЧАЯ ПРОГРАММА</w:t>
      </w:r>
    </w:p>
    <w:p w:rsidR="00977CF7" w:rsidRPr="00D52134" w:rsidRDefault="00977CF7" w:rsidP="00977CF7">
      <w:pPr>
        <w:tabs>
          <w:tab w:val="left" w:pos="900"/>
          <w:tab w:val="left" w:pos="1080"/>
        </w:tabs>
        <w:suppressAutoHyphens/>
        <w:spacing w:before="0" w:beforeAutospacing="0" w:after="0" w:afterAutospacing="0"/>
        <w:ind w:firstLine="709"/>
        <w:jc w:val="center"/>
        <w:rPr>
          <w:b/>
        </w:rPr>
      </w:pPr>
    </w:p>
    <w:p w:rsidR="00977CF7" w:rsidRPr="00D52134" w:rsidRDefault="00977CF7" w:rsidP="00977CF7">
      <w:pPr>
        <w:tabs>
          <w:tab w:val="left" w:pos="900"/>
          <w:tab w:val="left" w:pos="1080"/>
        </w:tabs>
        <w:suppressAutoHyphens/>
        <w:spacing w:before="0" w:beforeAutospacing="0" w:after="0" w:afterAutospacing="0"/>
        <w:ind w:firstLine="709"/>
        <w:jc w:val="center"/>
        <w:rPr>
          <w:b/>
        </w:rPr>
      </w:pPr>
      <w:r w:rsidRPr="00D52134">
        <w:rPr>
          <w:b/>
        </w:rPr>
        <w:t>по дисциплине</w:t>
      </w:r>
    </w:p>
    <w:p w:rsidR="00977CF7" w:rsidRPr="00D52134" w:rsidRDefault="00977CF7" w:rsidP="00977CF7">
      <w:pPr>
        <w:tabs>
          <w:tab w:val="left" w:pos="900"/>
          <w:tab w:val="left" w:pos="1080"/>
        </w:tabs>
        <w:suppressAutoHyphens/>
        <w:spacing w:before="0" w:beforeAutospacing="0" w:after="0" w:afterAutospacing="0"/>
        <w:ind w:firstLine="709"/>
        <w:jc w:val="center"/>
        <w:rPr>
          <w:b/>
        </w:rPr>
      </w:pPr>
    </w:p>
    <w:p w:rsidR="00977CF7" w:rsidRPr="00D52134" w:rsidRDefault="00977CF7" w:rsidP="00977CF7">
      <w:pPr>
        <w:tabs>
          <w:tab w:val="left" w:pos="900"/>
          <w:tab w:val="left" w:pos="1080"/>
        </w:tabs>
        <w:suppressAutoHyphens/>
        <w:spacing w:before="0" w:beforeAutospacing="0" w:after="0" w:afterAutospacing="0"/>
        <w:ind w:firstLine="709"/>
        <w:jc w:val="center"/>
      </w:pPr>
      <w:r w:rsidRPr="00D52134">
        <w:t>Наименование дисциплины Б1.В.ДВ.06.03 Основы социально-психологической реабилитации</w:t>
      </w:r>
    </w:p>
    <w:p w:rsidR="00977CF7" w:rsidRPr="00D52134" w:rsidRDefault="00977CF7" w:rsidP="00977CF7">
      <w:pPr>
        <w:tabs>
          <w:tab w:val="left" w:pos="900"/>
          <w:tab w:val="left" w:pos="1080"/>
        </w:tabs>
        <w:suppressAutoHyphens/>
        <w:spacing w:before="0" w:beforeAutospacing="0" w:after="0" w:afterAutospacing="0"/>
        <w:ind w:firstLine="709"/>
        <w:jc w:val="center"/>
      </w:pPr>
      <w:r w:rsidRPr="00D52134">
        <w:t>Образовательная программа направления подготовки 40.04.01 «Юриспруденция», направленность (профиль): «</w:t>
      </w:r>
      <w:r w:rsidRPr="00D52134">
        <w:rPr>
          <w:spacing w:val="7"/>
        </w:rPr>
        <w:t xml:space="preserve">Уголовное право, криминология, </w:t>
      </w:r>
      <w:r w:rsidRPr="00D52134">
        <w:rPr>
          <w:spacing w:val="7"/>
        </w:rPr>
        <w:br/>
        <w:t>уголовно-исполнительное право</w:t>
      </w:r>
      <w:r w:rsidRPr="00D52134">
        <w:t>»</w:t>
      </w:r>
    </w:p>
    <w:p w:rsidR="00977CF7" w:rsidRPr="00D52134" w:rsidRDefault="00977CF7" w:rsidP="00977CF7">
      <w:pPr>
        <w:tabs>
          <w:tab w:val="left" w:pos="900"/>
          <w:tab w:val="left" w:pos="1080"/>
        </w:tabs>
        <w:suppressAutoHyphens/>
        <w:spacing w:before="0" w:beforeAutospacing="0" w:after="0" w:afterAutospacing="0"/>
        <w:ind w:firstLine="709"/>
        <w:rPr>
          <w:b/>
          <w:sz w:val="20"/>
          <w:szCs w:val="20"/>
        </w:rPr>
      </w:pPr>
    </w:p>
    <w:p w:rsidR="00977CF7" w:rsidRPr="00D52134" w:rsidRDefault="00977CF7" w:rsidP="00977CF7">
      <w:pPr>
        <w:tabs>
          <w:tab w:val="left" w:pos="900"/>
          <w:tab w:val="left" w:pos="1080"/>
        </w:tabs>
        <w:suppressAutoHyphens/>
        <w:spacing w:before="0" w:beforeAutospacing="0" w:after="0" w:afterAutospacing="0"/>
        <w:ind w:firstLine="709"/>
        <w:jc w:val="right"/>
        <w:rPr>
          <w:sz w:val="20"/>
          <w:szCs w:val="20"/>
        </w:rPr>
      </w:pPr>
    </w:p>
    <w:p w:rsidR="00977CF7" w:rsidRPr="00D52134" w:rsidRDefault="00977CF7" w:rsidP="00977CF7">
      <w:pPr>
        <w:tabs>
          <w:tab w:val="left" w:pos="900"/>
          <w:tab w:val="left" w:pos="1080"/>
        </w:tabs>
        <w:suppressAutoHyphens/>
        <w:spacing w:before="0" w:beforeAutospacing="0" w:after="0" w:afterAutospacing="0"/>
        <w:ind w:firstLine="709"/>
        <w:jc w:val="right"/>
        <w:rPr>
          <w:sz w:val="20"/>
          <w:szCs w:val="20"/>
        </w:rPr>
      </w:pPr>
    </w:p>
    <w:p w:rsidR="00977CF7" w:rsidRPr="00D52134" w:rsidRDefault="00977CF7" w:rsidP="00977CF7">
      <w:pPr>
        <w:tabs>
          <w:tab w:val="left" w:pos="900"/>
          <w:tab w:val="left" w:pos="1080"/>
        </w:tabs>
        <w:suppressAutoHyphens/>
        <w:spacing w:before="0" w:beforeAutospacing="0" w:after="0" w:afterAutospacing="0"/>
        <w:ind w:firstLine="709"/>
        <w:jc w:val="right"/>
        <w:rPr>
          <w:sz w:val="20"/>
          <w:szCs w:val="20"/>
        </w:rPr>
      </w:pPr>
    </w:p>
    <w:p w:rsidR="00977CF7" w:rsidRPr="00D52134" w:rsidRDefault="00977CF7" w:rsidP="00977CF7">
      <w:pPr>
        <w:tabs>
          <w:tab w:val="left" w:pos="900"/>
          <w:tab w:val="left" w:pos="1080"/>
        </w:tabs>
        <w:suppressAutoHyphens/>
        <w:spacing w:before="0" w:beforeAutospacing="0" w:after="0" w:afterAutospacing="0"/>
        <w:rPr>
          <w:sz w:val="20"/>
          <w:szCs w:val="20"/>
        </w:rPr>
      </w:pPr>
    </w:p>
    <w:p w:rsidR="00977CF7" w:rsidRPr="00D52134" w:rsidRDefault="00052A33" w:rsidP="00977CF7">
      <w:pPr>
        <w:tabs>
          <w:tab w:val="left" w:pos="900"/>
          <w:tab w:val="left" w:pos="1080"/>
        </w:tabs>
        <w:suppressAutoHyphens/>
        <w:spacing w:before="0" w:beforeAutospacing="0" w:after="0" w:afterAutospacing="0"/>
        <w:rPr>
          <w:sz w:val="20"/>
          <w:szCs w:val="20"/>
        </w:rPr>
      </w:pPr>
      <w:r>
        <w:rPr>
          <w:sz w:val="20"/>
          <w:szCs w:val="20"/>
        </w:rPr>
        <w:t xml:space="preserve"> </w:t>
      </w:r>
    </w:p>
    <w:p w:rsidR="00977CF7" w:rsidRPr="00D52134" w:rsidRDefault="00977CF7" w:rsidP="00977CF7">
      <w:pPr>
        <w:tabs>
          <w:tab w:val="left" w:pos="900"/>
          <w:tab w:val="left" w:pos="1080"/>
        </w:tabs>
        <w:suppressAutoHyphens/>
        <w:spacing w:before="0" w:beforeAutospacing="0" w:after="0" w:afterAutospacing="0"/>
        <w:ind w:firstLine="709"/>
        <w:rPr>
          <w:sz w:val="20"/>
          <w:szCs w:val="20"/>
        </w:rPr>
      </w:pPr>
    </w:p>
    <w:p w:rsidR="00977CF7" w:rsidRPr="00D52134" w:rsidRDefault="00977CF7" w:rsidP="00977CF7">
      <w:pPr>
        <w:tabs>
          <w:tab w:val="left" w:pos="900"/>
          <w:tab w:val="left" w:pos="1080"/>
        </w:tabs>
        <w:suppressAutoHyphens/>
        <w:spacing w:before="0" w:beforeAutospacing="0" w:after="0" w:afterAutospacing="0"/>
        <w:ind w:firstLine="709"/>
        <w:rPr>
          <w:sz w:val="20"/>
          <w:szCs w:val="20"/>
        </w:rPr>
      </w:pPr>
    </w:p>
    <w:p w:rsidR="00977CF7" w:rsidRPr="00D52134" w:rsidRDefault="00977CF7" w:rsidP="00977CF7">
      <w:pPr>
        <w:tabs>
          <w:tab w:val="left" w:pos="900"/>
          <w:tab w:val="left" w:pos="1080"/>
        </w:tabs>
        <w:suppressAutoHyphens/>
        <w:spacing w:before="0" w:beforeAutospacing="0" w:after="0" w:afterAutospacing="0"/>
        <w:rPr>
          <w:sz w:val="20"/>
          <w:szCs w:val="20"/>
          <w:u w:val="single"/>
        </w:rPr>
      </w:pPr>
      <w:r w:rsidRPr="00D52134">
        <w:rPr>
          <w:sz w:val="20"/>
          <w:szCs w:val="20"/>
        </w:rPr>
        <w:t xml:space="preserve">Квалификация - </w:t>
      </w:r>
      <w:r w:rsidRPr="00D52134">
        <w:rPr>
          <w:sz w:val="20"/>
          <w:szCs w:val="20"/>
          <w:u w:val="single"/>
        </w:rPr>
        <w:t>магистр</w:t>
      </w:r>
    </w:p>
    <w:p w:rsidR="00977CF7" w:rsidRPr="00D52134" w:rsidRDefault="00977CF7" w:rsidP="00977CF7">
      <w:pPr>
        <w:tabs>
          <w:tab w:val="left" w:pos="900"/>
          <w:tab w:val="left" w:pos="1080"/>
        </w:tabs>
        <w:suppressAutoHyphens/>
        <w:spacing w:before="0" w:beforeAutospacing="0" w:after="0" w:afterAutospacing="0"/>
        <w:ind w:firstLine="709"/>
        <w:rPr>
          <w:sz w:val="20"/>
          <w:szCs w:val="20"/>
          <w:u w:val="single"/>
        </w:rPr>
      </w:pPr>
    </w:p>
    <w:p w:rsidR="00977CF7" w:rsidRPr="00D52134" w:rsidRDefault="00977CF7" w:rsidP="00977CF7">
      <w:pPr>
        <w:tabs>
          <w:tab w:val="left" w:pos="900"/>
          <w:tab w:val="left" w:pos="1080"/>
        </w:tabs>
        <w:suppressAutoHyphens/>
        <w:spacing w:before="0" w:beforeAutospacing="0" w:after="0" w:afterAutospacing="0"/>
        <w:ind w:firstLine="709"/>
        <w:rPr>
          <w:sz w:val="20"/>
          <w:szCs w:val="20"/>
          <w:u w:val="single"/>
        </w:rPr>
      </w:pPr>
    </w:p>
    <w:p w:rsidR="00977CF7" w:rsidRPr="00D52134" w:rsidRDefault="00977CF7" w:rsidP="00977CF7">
      <w:pPr>
        <w:tabs>
          <w:tab w:val="left" w:pos="900"/>
          <w:tab w:val="left" w:pos="1080"/>
        </w:tabs>
        <w:suppressAutoHyphens/>
        <w:spacing w:before="0" w:beforeAutospacing="0" w:after="0" w:afterAutospacing="0"/>
        <w:rPr>
          <w:sz w:val="20"/>
          <w:szCs w:val="20"/>
        </w:rPr>
      </w:pPr>
      <w:r w:rsidRPr="00D52134">
        <w:rPr>
          <w:b/>
          <w:sz w:val="20"/>
          <w:szCs w:val="20"/>
        </w:rPr>
        <w:t>Разработчик</w:t>
      </w:r>
      <w:r w:rsidRPr="00D52134">
        <w:rPr>
          <w:sz w:val="20"/>
          <w:szCs w:val="20"/>
        </w:rPr>
        <w:t xml:space="preserve">: </w:t>
      </w:r>
    </w:p>
    <w:p w:rsidR="00977CF7" w:rsidRPr="00D52134" w:rsidRDefault="00977CF7" w:rsidP="00977CF7">
      <w:pPr>
        <w:tabs>
          <w:tab w:val="left" w:pos="900"/>
          <w:tab w:val="left" w:pos="1080"/>
        </w:tabs>
        <w:suppressAutoHyphens/>
        <w:spacing w:before="0" w:beforeAutospacing="0" w:after="0" w:afterAutospacing="0"/>
        <w:rPr>
          <w:sz w:val="20"/>
          <w:szCs w:val="20"/>
        </w:rPr>
      </w:pPr>
      <w:r w:rsidRPr="00D52134">
        <w:rPr>
          <w:sz w:val="20"/>
          <w:szCs w:val="20"/>
        </w:rPr>
        <w:t xml:space="preserve">Шипилов А.И., </w:t>
      </w:r>
      <w:proofErr w:type="spellStart"/>
      <w:r w:rsidRPr="00D52134">
        <w:rPr>
          <w:sz w:val="20"/>
          <w:szCs w:val="20"/>
        </w:rPr>
        <w:t>д.псих.н</w:t>
      </w:r>
      <w:proofErr w:type="spellEnd"/>
      <w:r w:rsidRPr="00D52134">
        <w:rPr>
          <w:sz w:val="20"/>
          <w:szCs w:val="20"/>
        </w:rPr>
        <w:t>., проф.</w:t>
      </w:r>
    </w:p>
    <w:p w:rsidR="00977CF7" w:rsidRPr="00D52134" w:rsidRDefault="00977CF7" w:rsidP="00977CF7">
      <w:pPr>
        <w:tabs>
          <w:tab w:val="left" w:pos="900"/>
          <w:tab w:val="left" w:pos="1080"/>
        </w:tabs>
        <w:suppressAutoHyphens/>
        <w:spacing w:before="0" w:beforeAutospacing="0" w:after="0" w:afterAutospacing="0"/>
        <w:rPr>
          <w:sz w:val="20"/>
          <w:szCs w:val="20"/>
        </w:rPr>
      </w:pPr>
    </w:p>
    <w:p w:rsidR="00977CF7" w:rsidRDefault="00977CF7" w:rsidP="00977CF7">
      <w:pPr>
        <w:tabs>
          <w:tab w:val="left" w:pos="900"/>
          <w:tab w:val="left" w:pos="1080"/>
        </w:tabs>
        <w:suppressAutoHyphens/>
        <w:spacing w:before="0" w:beforeAutospacing="0" w:after="0" w:afterAutospacing="0"/>
        <w:rPr>
          <w:sz w:val="20"/>
          <w:szCs w:val="20"/>
          <w:u w:val="single"/>
        </w:rPr>
      </w:pPr>
    </w:p>
    <w:p w:rsidR="00977CF7" w:rsidRDefault="00977CF7" w:rsidP="00977CF7">
      <w:pPr>
        <w:tabs>
          <w:tab w:val="left" w:pos="900"/>
          <w:tab w:val="left" w:pos="1080"/>
        </w:tabs>
        <w:suppressAutoHyphens/>
        <w:spacing w:before="0" w:beforeAutospacing="0" w:after="0" w:afterAutospacing="0"/>
        <w:rPr>
          <w:sz w:val="20"/>
          <w:szCs w:val="20"/>
          <w:u w:val="single"/>
        </w:rPr>
      </w:pPr>
    </w:p>
    <w:p w:rsidR="00977CF7" w:rsidRPr="00123C80" w:rsidRDefault="00977CF7" w:rsidP="00977CF7">
      <w:pPr>
        <w:tabs>
          <w:tab w:val="left" w:pos="900"/>
          <w:tab w:val="left" w:pos="1080"/>
        </w:tabs>
        <w:suppressAutoHyphens/>
        <w:spacing w:before="0" w:beforeAutospacing="0" w:after="0" w:afterAutospacing="0"/>
        <w:rPr>
          <w:sz w:val="20"/>
          <w:szCs w:val="20"/>
          <w:u w:val="single"/>
        </w:rPr>
      </w:pPr>
    </w:p>
    <w:p w:rsidR="00977CF7" w:rsidRPr="00123C80" w:rsidRDefault="00977CF7" w:rsidP="00977CF7">
      <w:pPr>
        <w:tabs>
          <w:tab w:val="left" w:pos="900"/>
          <w:tab w:val="left" w:pos="1080"/>
        </w:tabs>
        <w:suppressAutoHyphens/>
        <w:spacing w:before="0" w:beforeAutospacing="0" w:after="0" w:afterAutospacing="0"/>
        <w:rPr>
          <w:sz w:val="20"/>
          <w:szCs w:val="20"/>
          <w:u w:val="single"/>
        </w:rPr>
      </w:pPr>
    </w:p>
    <w:p w:rsidR="00977CF7" w:rsidRPr="00123C80" w:rsidRDefault="00977CF7" w:rsidP="00977CF7">
      <w:pPr>
        <w:tabs>
          <w:tab w:val="left" w:pos="900"/>
          <w:tab w:val="left" w:pos="1080"/>
        </w:tabs>
        <w:suppressAutoHyphens/>
        <w:spacing w:before="0" w:beforeAutospacing="0" w:after="0" w:afterAutospacing="0"/>
        <w:rPr>
          <w:sz w:val="20"/>
          <w:szCs w:val="20"/>
          <w:u w:val="single"/>
        </w:rPr>
      </w:pPr>
    </w:p>
    <w:p w:rsidR="00977CF7" w:rsidRPr="00123C80" w:rsidRDefault="00977CF7" w:rsidP="00977CF7">
      <w:pPr>
        <w:tabs>
          <w:tab w:val="left" w:pos="900"/>
          <w:tab w:val="left" w:pos="1080"/>
        </w:tabs>
        <w:suppressAutoHyphens/>
        <w:spacing w:before="0" w:beforeAutospacing="0" w:after="0" w:afterAutospacing="0"/>
        <w:rPr>
          <w:sz w:val="20"/>
          <w:szCs w:val="20"/>
          <w:u w:val="single"/>
        </w:rPr>
      </w:pPr>
    </w:p>
    <w:p w:rsidR="00977CF7" w:rsidRPr="00123C80" w:rsidRDefault="00977CF7" w:rsidP="00977CF7">
      <w:pPr>
        <w:tabs>
          <w:tab w:val="left" w:pos="900"/>
          <w:tab w:val="left" w:pos="1080"/>
        </w:tabs>
        <w:suppressAutoHyphens/>
        <w:spacing w:before="0" w:beforeAutospacing="0" w:after="0" w:afterAutospacing="0"/>
        <w:rPr>
          <w:sz w:val="20"/>
          <w:szCs w:val="20"/>
          <w:u w:val="single"/>
        </w:rPr>
      </w:pPr>
    </w:p>
    <w:p w:rsidR="00977CF7" w:rsidRPr="00D52134" w:rsidRDefault="00977CF7" w:rsidP="00977CF7">
      <w:pPr>
        <w:tabs>
          <w:tab w:val="left" w:pos="900"/>
          <w:tab w:val="left" w:pos="1080"/>
        </w:tabs>
        <w:suppressAutoHyphens/>
        <w:spacing w:before="0" w:beforeAutospacing="0" w:after="0" w:afterAutospacing="0"/>
        <w:rPr>
          <w:sz w:val="20"/>
          <w:szCs w:val="20"/>
          <w:u w:val="single"/>
        </w:rPr>
      </w:pPr>
    </w:p>
    <w:p w:rsidR="00A62A7C" w:rsidRPr="00D52134" w:rsidRDefault="00977CF7" w:rsidP="00977CF7">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052A33">
        <w:rPr>
          <w:sz w:val="20"/>
          <w:szCs w:val="20"/>
        </w:rPr>
        <w:t>3</w:t>
      </w:r>
      <w:bookmarkStart w:id="0" w:name="_GoBack"/>
      <w:bookmarkEnd w:id="0"/>
      <w:r w:rsidR="00A62A7C" w:rsidRPr="00D52134">
        <w:rPr>
          <w:sz w:val="20"/>
          <w:szCs w:val="20"/>
        </w:rPr>
        <w:br w:type="page"/>
      </w:r>
    </w:p>
    <w:p w:rsidR="00A62A7C" w:rsidRPr="00730FEB" w:rsidRDefault="00A62A7C" w:rsidP="00A62A7C">
      <w:pPr>
        <w:pStyle w:val="1c"/>
        <w:tabs>
          <w:tab w:val="right" w:leader="dot" w:pos="9600"/>
        </w:tabs>
        <w:spacing w:before="0" w:beforeAutospacing="0" w:after="0" w:afterAutospacing="0"/>
        <w:ind w:left="0" w:firstLine="709"/>
        <w:rPr>
          <w:b/>
          <w:sz w:val="20"/>
        </w:rPr>
      </w:pPr>
      <w:r w:rsidRPr="00730FEB">
        <w:rPr>
          <w:b/>
          <w:sz w:val="20"/>
        </w:rPr>
        <w:lastRenderedPageBreak/>
        <w:t>1 Цели и задачи дисциплины</w:t>
      </w:r>
    </w:p>
    <w:p w:rsidR="00A62A7C" w:rsidRPr="00D52134" w:rsidRDefault="00A62A7C" w:rsidP="00A62A7C">
      <w:pPr>
        <w:tabs>
          <w:tab w:val="left" w:pos="1080"/>
        </w:tabs>
        <w:suppressAutoHyphens/>
        <w:spacing w:before="0" w:beforeAutospacing="0" w:after="0" w:afterAutospacing="0"/>
        <w:ind w:firstLine="709"/>
        <w:jc w:val="both"/>
        <w:rPr>
          <w:sz w:val="20"/>
          <w:szCs w:val="20"/>
        </w:rPr>
      </w:pPr>
      <w:r w:rsidRPr="00D52134">
        <w:rPr>
          <w:b/>
          <w:i/>
          <w:sz w:val="20"/>
          <w:szCs w:val="20"/>
        </w:rPr>
        <w:t xml:space="preserve">Цель дисциплины </w:t>
      </w:r>
      <w:r w:rsidRPr="00D52134">
        <w:rPr>
          <w:b/>
          <w:sz w:val="20"/>
          <w:szCs w:val="20"/>
        </w:rPr>
        <w:t>-</w:t>
      </w:r>
      <w:r w:rsidRPr="00D52134">
        <w:rPr>
          <w:sz w:val="20"/>
          <w:szCs w:val="20"/>
        </w:rPr>
        <w:t xml:space="preserve"> формирование у обучающихся системы знаний, умений и навыков, необходимых для понимания основ социально-психологической реабилитации и участия в организации восстановления полноценной жизнедеятельности людей с ограниченными возможностями здоровья.</w:t>
      </w:r>
    </w:p>
    <w:p w:rsidR="00A62A7C" w:rsidRPr="00D52134" w:rsidRDefault="00A62A7C" w:rsidP="00A62A7C">
      <w:pPr>
        <w:tabs>
          <w:tab w:val="left" w:pos="1080"/>
          <w:tab w:val="left" w:pos="7560"/>
        </w:tabs>
        <w:suppressAutoHyphens/>
        <w:spacing w:before="0" w:beforeAutospacing="0" w:after="0" w:afterAutospacing="0"/>
        <w:ind w:firstLine="709"/>
        <w:jc w:val="both"/>
        <w:rPr>
          <w:b/>
          <w:i/>
          <w:sz w:val="20"/>
          <w:szCs w:val="20"/>
        </w:rPr>
      </w:pPr>
      <w:r w:rsidRPr="00D52134">
        <w:rPr>
          <w:b/>
          <w:i/>
          <w:sz w:val="20"/>
          <w:szCs w:val="20"/>
        </w:rPr>
        <w:t>Задачи дисциплины:</w:t>
      </w:r>
    </w:p>
    <w:p w:rsidR="00A62A7C" w:rsidRPr="00D52134" w:rsidRDefault="00A62A7C" w:rsidP="00A62A7C">
      <w:pPr>
        <w:numPr>
          <w:ilvl w:val="0"/>
          <w:numId w:val="65"/>
        </w:numPr>
        <w:tabs>
          <w:tab w:val="left" w:pos="720"/>
          <w:tab w:val="left" w:pos="900"/>
          <w:tab w:val="left" w:pos="1080"/>
        </w:tabs>
        <w:suppressAutoHyphens/>
        <w:autoSpaceDN w:val="0"/>
        <w:spacing w:before="0" w:beforeAutospacing="0" w:after="0" w:afterAutospacing="0"/>
        <w:ind w:left="0" w:firstLine="709"/>
        <w:jc w:val="both"/>
        <w:rPr>
          <w:sz w:val="20"/>
          <w:szCs w:val="20"/>
        </w:rPr>
      </w:pPr>
      <w:r w:rsidRPr="00D52134">
        <w:rPr>
          <w:sz w:val="20"/>
          <w:szCs w:val="20"/>
        </w:rPr>
        <w:t>сформировать у обучающихся совокупность знаний о теоретических, методологических и технологических основах социально-психологической</w:t>
      </w:r>
      <w:r w:rsidRPr="00D52134">
        <w:rPr>
          <w:sz w:val="20"/>
          <w:szCs w:val="20"/>
          <w:lang w:eastAsia="en-US"/>
        </w:rPr>
        <w:t xml:space="preserve"> </w:t>
      </w:r>
      <w:r w:rsidRPr="00D52134">
        <w:rPr>
          <w:sz w:val="20"/>
          <w:szCs w:val="20"/>
        </w:rPr>
        <w:t>реабилитации, об особенностях социально-психологической</w:t>
      </w:r>
      <w:r w:rsidRPr="00D52134">
        <w:rPr>
          <w:sz w:val="20"/>
          <w:szCs w:val="20"/>
          <w:lang w:eastAsia="en-US"/>
        </w:rPr>
        <w:t xml:space="preserve"> </w:t>
      </w:r>
      <w:r w:rsidRPr="00D52134">
        <w:rPr>
          <w:sz w:val="20"/>
          <w:szCs w:val="20"/>
        </w:rPr>
        <w:t>реабилитации детей с ограниченными возможностями здоровья;</w:t>
      </w:r>
    </w:p>
    <w:p w:rsidR="00A62A7C" w:rsidRPr="00D52134" w:rsidRDefault="00A62A7C" w:rsidP="00A62A7C">
      <w:pPr>
        <w:numPr>
          <w:ilvl w:val="0"/>
          <w:numId w:val="65"/>
        </w:numPr>
        <w:tabs>
          <w:tab w:val="left" w:pos="720"/>
          <w:tab w:val="left" w:pos="900"/>
          <w:tab w:val="left" w:pos="1080"/>
        </w:tabs>
        <w:suppressAutoHyphens/>
        <w:autoSpaceDN w:val="0"/>
        <w:spacing w:before="0" w:beforeAutospacing="0" w:after="0" w:afterAutospacing="0"/>
        <w:ind w:left="0" w:firstLine="709"/>
        <w:jc w:val="both"/>
        <w:rPr>
          <w:sz w:val="20"/>
          <w:szCs w:val="20"/>
        </w:rPr>
      </w:pPr>
      <w:r w:rsidRPr="00D52134">
        <w:rPr>
          <w:sz w:val="20"/>
          <w:szCs w:val="20"/>
        </w:rPr>
        <w:t>дать характеристику основных методов, психотерапевтические технологии и средств социально-психологической реабилитации;</w:t>
      </w:r>
      <w:r w:rsidRPr="00D52134">
        <w:rPr>
          <w:b/>
          <w:sz w:val="20"/>
          <w:szCs w:val="20"/>
        </w:rPr>
        <w:t xml:space="preserve">   </w:t>
      </w:r>
    </w:p>
    <w:p w:rsidR="00A62A7C" w:rsidRPr="00D52134" w:rsidRDefault="00A62A7C" w:rsidP="00A62A7C">
      <w:pPr>
        <w:numPr>
          <w:ilvl w:val="0"/>
          <w:numId w:val="65"/>
        </w:numPr>
        <w:tabs>
          <w:tab w:val="left" w:pos="720"/>
          <w:tab w:val="left" w:pos="900"/>
          <w:tab w:val="left" w:pos="1080"/>
        </w:tabs>
        <w:suppressAutoHyphens/>
        <w:autoSpaceDN w:val="0"/>
        <w:spacing w:before="0" w:beforeAutospacing="0" w:after="0" w:afterAutospacing="0"/>
        <w:ind w:left="0" w:firstLine="709"/>
        <w:jc w:val="both"/>
        <w:rPr>
          <w:sz w:val="20"/>
          <w:szCs w:val="20"/>
        </w:rPr>
      </w:pPr>
      <w:r w:rsidRPr="00D52134">
        <w:rPr>
          <w:sz w:val="20"/>
          <w:szCs w:val="20"/>
        </w:rPr>
        <w:t>показать общий подход к социально-психологической</w:t>
      </w:r>
      <w:r w:rsidRPr="00D52134">
        <w:rPr>
          <w:sz w:val="20"/>
          <w:szCs w:val="20"/>
          <w:lang w:eastAsia="en-US"/>
        </w:rPr>
        <w:t xml:space="preserve"> </w:t>
      </w:r>
      <w:r w:rsidRPr="00D52134">
        <w:rPr>
          <w:sz w:val="20"/>
          <w:szCs w:val="20"/>
        </w:rPr>
        <w:t>реабилитации детей с ограниченными возможностями здоровья и особенности социально-психологической</w:t>
      </w:r>
      <w:r w:rsidRPr="00D52134">
        <w:rPr>
          <w:sz w:val="20"/>
          <w:szCs w:val="20"/>
          <w:lang w:eastAsia="en-US"/>
        </w:rPr>
        <w:t xml:space="preserve"> </w:t>
      </w:r>
      <w:r w:rsidRPr="00D52134">
        <w:rPr>
          <w:sz w:val="20"/>
          <w:szCs w:val="20"/>
        </w:rPr>
        <w:t>реабилитации детей-инвалидов с церебральным параличом.</w:t>
      </w:r>
    </w:p>
    <w:p w:rsidR="00A62A7C" w:rsidRPr="00D52134" w:rsidRDefault="00A62A7C" w:rsidP="00A62A7C">
      <w:pPr>
        <w:tabs>
          <w:tab w:val="left" w:pos="1080"/>
        </w:tabs>
        <w:suppressAutoHyphens/>
        <w:spacing w:before="0" w:beforeAutospacing="0" w:after="0" w:afterAutospacing="0"/>
        <w:ind w:firstLine="709"/>
        <w:jc w:val="both"/>
        <w:rPr>
          <w:sz w:val="20"/>
          <w:szCs w:val="20"/>
        </w:rPr>
      </w:pPr>
    </w:p>
    <w:p w:rsidR="00A62A7C" w:rsidRPr="00730FEB" w:rsidRDefault="00A62A7C" w:rsidP="00A62A7C">
      <w:pPr>
        <w:pStyle w:val="1c"/>
        <w:tabs>
          <w:tab w:val="right" w:leader="dot" w:pos="9600"/>
        </w:tabs>
        <w:spacing w:before="0" w:beforeAutospacing="0" w:after="0" w:afterAutospacing="0"/>
        <w:ind w:left="0" w:firstLine="709"/>
        <w:rPr>
          <w:b/>
          <w:sz w:val="20"/>
        </w:rPr>
      </w:pPr>
      <w:r w:rsidRPr="00730FEB">
        <w:rPr>
          <w:b/>
          <w:sz w:val="20"/>
        </w:rPr>
        <w:t>2 Место дисциплины в структуре ОП</w:t>
      </w:r>
    </w:p>
    <w:p w:rsidR="00A62A7C" w:rsidRPr="00D52134" w:rsidRDefault="00A62A7C" w:rsidP="00A62A7C">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«Основы социально-психологической реабилитации» относится к дисциплинам по выбору части, формируемой участниками образовательных отношений. </w:t>
      </w:r>
    </w:p>
    <w:p w:rsidR="00A62A7C" w:rsidRPr="00D52134" w:rsidRDefault="00A62A7C" w:rsidP="00A62A7C">
      <w:pPr>
        <w:pStyle w:val="1c"/>
        <w:tabs>
          <w:tab w:val="right" w:leader="dot" w:pos="9600"/>
        </w:tabs>
        <w:spacing w:before="0" w:beforeAutospacing="0" w:after="0" w:afterAutospacing="0"/>
        <w:ind w:left="0" w:firstLine="709"/>
        <w:rPr>
          <w:sz w:val="20"/>
        </w:rPr>
      </w:pPr>
    </w:p>
    <w:p w:rsidR="00A62A7C" w:rsidRPr="00730FEB" w:rsidRDefault="00A62A7C" w:rsidP="00A62A7C">
      <w:pPr>
        <w:pStyle w:val="1c"/>
        <w:tabs>
          <w:tab w:val="right" w:leader="dot" w:pos="9600"/>
        </w:tabs>
        <w:spacing w:before="0" w:beforeAutospacing="0" w:after="0" w:afterAutospacing="0"/>
        <w:ind w:left="0" w:firstLine="709"/>
        <w:rPr>
          <w:b/>
          <w:sz w:val="20"/>
        </w:rPr>
      </w:pPr>
      <w:r w:rsidRPr="00730FEB">
        <w:rPr>
          <w:b/>
          <w:sz w:val="20"/>
        </w:rPr>
        <w:t>3 Планируемые результаты обучения по дисциплине</w:t>
      </w:r>
    </w:p>
    <w:p w:rsidR="00A62A7C" w:rsidRPr="00D52134" w:rsidRDefault="00A62A7C" w:rsidP="00A62A7C">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A62A7C" w:rsidRPr="00D52134" w:rsidRDefault="00A62A7C" w:rsidP="00A62A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A62A7C" w:rsidRPr="00D52134" w:rsidRDefault="00A62A7C" w:rsidP="00A62A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ПК-2. Способен выполнят должностные обязанности по обеспечению законности и правопорядка, безопасности личности, общества, государства</w:t>
      </w:r>
    </w:p>
    <w:p w:rsidR="00A62A7C" w:rsidRPr="00D52134" w:rsidRDefault="00A62A7C" w:rsidP="00A62A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A62A7C" w:rsidRPr="00D52134" w:rsidRDefault="00A62A7C" w:rsidP="00A62A7C">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A62A7C" w:rsidRPr="00D52134" w:rsidRDefault="00A62A7C" w:rsidP="00A62A7C">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4678"/>
      </w:tblGrid>
      <w:tr w:rsidR="00A62A7C" w:rsidRPr="00D52134" w:rsidTr="00900057">
        <w:trPr>
          <w:tblHeader/>
        </w:trPr>
        <w:tc>
          <w:tcPr>
            <w:tcW w:w="2093" w:type="dxa"/>
          </w:tcPr>
          <w:p w:rsidR="00A62A7C" w:rsidRPr="00D52134" w:rsidRDefault="00A62A7C" w:rsidP="00A62A7C">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693" w:type="dxa"/>
          </w:tcPr>
          <w:p w:rsidR="00A62A7C" w:rsidRPr="00D52134" w:rsidRDefault="00A62A7C" w:rsidP="00A62A7C">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678" w:type="dxa"/>
          </w:tcPr>
          <w:p w:rsidR="00A62A7C" w:rsidRPr="00D52134" w:rsidRDefault="00A62A7C" w:rsidP="00A62A7C">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A62A7C" w:rsidRPr="00D52134" w:rsidTr="00900057">
        <w:tc>
          <w:tcPr>
            <w:tcW w:w="2093" w:type="dxa"/>
            <w:vMerge w:val="restart"/>
          </w:tcPr>
          <w:p w:rsidR="00A62A7C" w:rsidRPr="00D52134" w:rsidRDefault="00A62A7C" w:rsidP="00A62A7C">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ПК-2. Способен выполнят должностные обязанности по обеспечению законности и правопорядка, безопасности личности, общества, государства</w:t>
            </w:r>
            <w:r w:rsidRPr="00D52134">
              <w:rPr>
                <w:b/>
                <w:sz w:val="20"/>
                <w:szCs w:val="20"/>
              </w:rPr>
              <w:t xml:space="preserve"> </w:t>
            </w:r>
          </w:p>
        </w:tc>
        <w:tc>
          <w:tcPr>
            <w:tcW w:w="2693" w:type="dxa"/>
          </w:tcPr>
          <w:p w:rsidR="00A62A7C" w:rsidRPr="00D52134" w:rsidRDefault="00A62A7C" w:rsidP="00A62A7C">
            <w:pPr>
              <w:tabs>
                <w:tab w:val="left" w:pos="601"/>
              </w:tabs>
              <w:spacing w:before="0" w:beforeAutospacing="0" w:after="0" w:afterAutospacing="0"/>
              <w:rPr>
                <w:iCs/>
                <w:sz w:val="20"/>
                <w:szCs w:val="20"/>
              </w:rPr>
            </w:pPr>
            <w:r w:rsidRPr="00D52134">
              <w:rPr>
                <w:sz w:val="20"/>
                <w:szCs w:val="20"/>
              </w:rPr>
              <w:t xml:space="preserve">ПК-2.1. </w:t>
            </w:r>
            <w:r w:rsidRPr="00D52134">
              <w:rPr>
                <w:iCs/>
                <w:sz w:val="20"/>
                <w:szCs w:val="20"/>
              </w:rPr>
              <w:t>Знать:</w:t>
            </w:r>
          </w:p>
          <w:p w:rsidR="00A62A7C" w:rsidRPr="00D52134" w:rsidRDefault="00A62A7C" w:rsidP="00A62A7C">
            <w:pPr>
              <w:tabs>
                <w:tab w:val="left" w:pos="601"/>
              </w:tabs>
              <w:spacing w:before="0" w:beforeAutospacing="0" w:after="0" w:afterAutospacing="0"/>
              <w:rPr>
                <w:sz w:val="20"/>
                <w:szCs w:val="20"/>
              </w:rPr>
            </w:pPr>
            <w:r w:rsidRPr="00D52134">
              <w:rPr>
                <w:sz w:val="20"/>
                <w:szCs w:val="20"/>
              </w:rPr>
              <w:t>должностные обязанности по обеспечению законности и правопорядка, безопасности личности, общества, государства</w:t>
            </w:r>
          </w:p>
        </w:tc>
        <w:tc>
          <w:tcPr>
            <w:tcW w:w="4678" w:type="dxa"/>
          </w:tcPr>
          <w:p w:rsidR="00A62A7C" w:rsidRPr="00D52134" w:rsidRDefault="00A62A7C" w:rsidP="00A62A7C">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A62A7C" w:rsidRPr="00D52134" w:rsidRDefault="00A62A7C" w:rsidP="00A62A7C">
            <w:pPr>
              <w:numPr>
                <w:ilvl w:val="0"/>
                <w:numId w:val="66"/>
              </w:numPr>
              <w:tabs>
                <w:tab w:val="left" w:pos="720"/>
                <w:tab w:val="left" w:pos="900"/>
                <w:tab w:val="left" w:pos="1080"/>
              </w:tabs>
              <w:suppressAutoHyphens/>
              <w:overflowPunct w:val="0"/>
              <w:autoSpaceDE w:val="0"/>
              <w:autoSpaceDN w:val="0"/>
              <w:adjustRightInd w:val="0"/>
              <w:spacing w:before="0" w:beforeAutospacing="0" w:after="0" w:afterAutospacing="0"/>
              <w:ind w:left="0" w:firstLine="0"/>
              <w:jc w:val="both"/>
              <w:textAlignment w:val="baseline"/>
              <w:rPr>
                <w:i/>
                <w:sz w:val="20"/>
                <w:szCs w:val="20"/>
              </w:rPr>
            </w:pPr>
            <w:r w:rsidRPr="00D52134">
              <w:rPr>
                <w:bCs/>
                <w:sz w:val="20"/>
                <w:szCs w:val="20"/>
              </w:rPr>
              <w:t>понятие и сущность реабилитации;</w:t>
            </w:r>
          </w:p>
          <w:p w:rsidR="00A62A7C" w:rsidRPr="00D52134" w:rsidRDefault="00A62A7C" w:rsidP="00A62A7C">
            <w:pPr>
              <w:numPr>
                <w:ilvl w:val="0"/>
                <w:numId w:val="66"/>
              </w:numPr>
              <w:tabs>
                <w:tab w:val="left" w:pos="720"/>
                <w:tab w:val="left" w:pos="900"/>
                <w:tab w:val="left" w:pos="1080"/>
              </w:tabs>
              <w:suppressAutoHyphens/>
              <w:overflowPunct w:val="0"/>
              <w:autoSpaceDE w:val="0"/>
              <w:autoSpaceDN w:val="0"/>
              <w:adjustRightInd w:val="0"/>
              <w:spacing w:before="0" w:beforeAutospacing="0" w:after="0" w:afterAutospacing="0"/>
              <w:ind w:left="0" w:firstLine="0"/>
              <w:jc w:val="both"/>
              <w:textAlignment w:val="baseline"/>
              <w:rPr>
                <w:i/>
                <w:sz w:val="20"/>
                <w:szCs w:val="20"/>
              </w:rPr>
            </w:pPr>
            <w:r w:rsidRPr="00D52134">
              <w:rPr>
                <w:bCs/>
                <w:sz w:val="20"/>
                <w:szCs w:val="20"/>
              </w:rPr>
              <w:t>характеристику социально-психологической реабилитации в системе социальной реабилитации;</w:t>
            </w:r>
          </w:p>
          <w:p w:rsidR="00A62A7C" w:rsidRPr="00D52134" w:rsidRDefault="00A62A7C" w:rsidP="00A62A7C">
            <w:pPr>
              <w:numPr>
                <w:ilvl w:val="0"/>
                <w:numId w:val="66"/>
              </w:numPr>
              <w:tabs>
                <w:tab w:val="left" w:pos="720"/>
                <w:tab w:val="left" w:pos="900"/>
                <w:tab w:val="left" w:pos="1080"/>
              </w:tabs>
              <w:spacing w:before="0" w:beforeAutospacing="0" w:after="0" w:afterAutospacing="0"/>
              <w:ind w:left="0" w:firstLine="0"/>
              <w:jc w:val="both"/>
              <w:outlineLvl w:val="2"/>
              <w:rPr>
                <w:bCs/>
                <w:sz w:val="20"/>
                <w:szCs w:val="20"/>
              </w:rPr>
            </w:pPr>
            <w:r w:rsidRPr="00D52134">
              <w:rPr>
                <w:sz w:val="20"/>
                <w:szCs w:val="20"/>
              </w:rPr>
              <w:t>основные методологические подходы, реализуемые в теории и практике социально-психологической</w:t>
            </w:r>
            <w:r w:rsidRPr="00D52134">
              <w:rPr>
                <w:sz w:val="20"/>
                <w:szCs w:val="20"/>
                <w:lang w:eastAsia="en-US"/>
              </w:rPr>
              <w:t xml:space="preserve"> </w:t>
            </w:r>
            <w:r w:rsidRPr="00D52134">
              <w:rPr>
                <w:sz w:val="20"/>
                <w:szCs w:val="20"/>
              </w:rPr>
              <w:t>реабилитации;</w:t>
            </w:r>
          </w:p>
          <w:p w:rsidR="00A62A7C" w:rsidRPr="00D52134" w:rsidRDefault="00A62A7C" w:rsidP="00A62A7C">
            <w:pPr>
              <w:numPr>
                <w:ilvl w:val="0"/>
                <w:numId w:val="66"/>
              </w:numPr>
              <w:tabs>
                <w:tab w:val="left" w:pos="720"/>
                <w:tab w:val="left" w:pos="900"/>
                <w:tab w:val="left" w:pos="1080"/>
              </w:tabs>
              <w:spacing w:before="0" w:beforeAutospacing="0" w:after="0" w:afterAutospacing="0"/>
              <w:ind w:left="0" w:firstLine="0"/>
              <w:jc w:val="both"/>
              <w:rPr>
                <w:sz w:val="20"/>
                <w:szCs w:val="20"/>
              </w:rPr>
            </w:pPr>
            <w:r w:rsidRPr="00D52134">
              <w:rPr>
                <w:sz w:val="20"/>
                <w:szCs w:val="20"/>
              </w:rPr>
              <w:t xml:space="preserve">методы социально-психологической реабилитации, применяемые в различных методологические подходах;   </w:t>
            </w:r>
          </w:p>
          <w:p w:rsidR="00A62A7C" w:rsidRPr="00D52134" w:rsidRDefault="00A62A7C" w:rsidP="00A62A7C">
            <w:pPr>
              <w:numPr>
                <w:ilvl w:val="0"/>
                <w:numId w:val="66"/>
              </w:numPr>
              <w:shd w:val="clear" w:color="auto" w:fill="FFFFFF"/>
              <w:tabs>
                <w:tab w:val="left" w:pos="720"/>
                <w:tab w:val="left" w:pos="900"/>
                <w:tab w:val="left" w:pos="1080"/>
              </w:tabs>
              <w:spacing w:before="0" w:beforeAutospacing="0" w:after="0" w:afterAutospacing="0"/>
              <w:ind w:left="0" w:firstLine="0"/>
              <w:jc w:val="both"/>
              <w:rPr>
                <w:sz w:val="20"/>
                <w:szCs w:val="20"/>
              </w:rPr>
            </w:pPr>
            <w:r w:rsidRPr="00D52134">
              <w:rPr>
                <w:sz w:val="20"/>
                <w:szCs w:val="20"/>
              </w:rPr>
              <w:t>содержание основных психотерапевтических технологий и средств социально-психологической реабилитации;</w:t>
            </w:r>
          </w:p>
          <w:p w:rsidR="00A62A7C" w:rsidRPr="00D52134" w:rsidRDefault="00A62A7C" w:rsidP="00A62A7C">
            <w:pPr>
              <w:numPr>
                <w:ilvl w:val="0"/>
                <w:numId w:val="66"/>
              </w:numPr>
              <w:shd w:val="clear" w:color="auto" w:fill="FFFFFF"/>
              <w:tabs>
                <w:tab w:val="left" w:pos="720"/>
                <w:tab w:val="left" w:pos="900"/>
                <w:tab w:val="left" w:pos="1080"/>
              </w:tabs>
              <w:spacing w:before="0" w:beforeAutospacing="0" w:after="0" w:afterAutospacing="0"/>
              <w:ind w:left="0" w:firstLine="0"/>
              <w:jc w:val="both"/>
              <w:rPr>
                <w:sz w:val="20"/>
                <w:szCs w:val="20"/>
              </w:rPr>
            </w:pPr>
            <w:r w:rsidRPr="00D52134">
              <w:rPr>
                <w:sz w:val="20"/>
                <w:szCs w:val="20"/>
              </w:rPr>
              <w:t>требования</w:t>
            </w:r>
            <w:r w:rsidRPr="00D52134">
              <w:rPr>
                <w:b/>
                <w:sz w:val="20"/>
                <w:szCs w:val="20"/>
              </w:rPr>
              <w:t xml:space="preserve"> </w:t>
            </w:r>
            <w:r w:rsidRPr="00D52134">
              <w:rPr>
                <w:sz w:val="20"/>
                <w:szCs w:val="20"/>
              </w:rPr>
              <w:t>к профессиональной компетентности специалистов в сфере социально-психологической реабилитации;</w:t>
            </w:r>
          </w:p>
          <w:p w:rsidR="00A62A7C" w:rsidRPr="00D52134" w:rsidRDefault="00A62A7C" w:rsidP="00A62A7C">
            <w:pPr>
              <w:numPr>
                <w:ilvl w:val="0"/>
                <w:numId w:val="66"/>
              </w:numPr>
              <w:tabs>
                <w:tab w:val="left" w:pos="720"/>
                <w:tab w:val="left" w:pos="900"/>
                <w:tab w:val="left" w:pos="1080"/>
              </w:tabs>
              <w:spacing w:before="0" w:beforeAutospacing="0" w:after="0" w:afterAutospacing="0"/>
              <w:ind w:left="0" w:firstLine="0"/>
              <w:jc w:val="both"/>
              <w:rPr>
                <w:sz w:val="20"/>
                <w:szCs w:val="20"/>
              </w:rPr>
            </w:pPr>
            <w:r w:rsidRPr="00D52134">
              <w:rPr>
                <w:sz w:val="20"/>
                <w:szCs w:val="20"/>
              </w:rPr>
              <w:t>общий план действий специалистов в сфере социально-психологической</w:t>
            </w:r>
            <w:r w:rsidRPr="00D52134">
              <w:rPr>
                <w:sz w:val="20"/>
                <w:szCs w:val="20"/>
                <w:lang w:eastAsia="en-US"/>
              </w:rPr>
              <w:t xml:space="preserve"> </w:t>
            </w:r>
            <w:r w:rsidRPr="00D52134">
              <w:rPr>
                <w:sz w:val="20"/>
                <w:szCs w:val="20"/>
              </w:rPr>
              <w:t xml:space="preserve">реабилитации детей с ограниченными возможностями здоровья; </w:t>
            </w:r>
          </w:p>
          <w:p w:rsidR="00A62A7C" w:rsidRPr="00D52134" w:rsidRDefault="00A62A7C" w:rsidP="00A62A7C">
            <w:pPr>
              <w:numPr>
                <w:ilvl w:val="0"/>
                <w:numId w:val="66"/>
              </w:numPr>
              <w:tabs>
                <w:tab w:val="left" w:pos="720"/>
                <w:tab w:val="left" w:pos="900"/>
                <w:tab w:val="left" w:pos="1080"/>
              </w:tabs>
              <w:spacing w:before="0" w:beforeAutospacing="0" w:after="0" w:afterAutospacing="0"/>
              <w:ind w:left="0" w:firstLine="0"/>
              <w:jc w:val="both"/>
              <w:rPr>
                <w:sz w:val="20"/>
                <w:szCs w:val="20"/>
              </w:rPr>
            </w:pPr>
            <w:r w:rsidRPr="00D52134">
              <w:rPr>
                <w:sz w:val="20"/>
                <w:szCs w:val="20"/>
              </w:rPr>
              <w:t>особенности организации социально-психологической</w:t>
            </w:r>
            <w:r w:rsidRPr="00D52134">
              <w:rPr>
                <w:sz w:val="20"/>
                <w:szCs w:val="20"/>
                <w:lang w:eastAsia="en-US"/>
              </w:rPr>
              <w:t xml:space="preserve"> </w:t>
            </w:r>
            <w:r w:rsidRPr="00D52134">
              <w:rPr>
                <w:sz w:val="20"/>
                <w:szCs w:val="20"/>
              </w:rPr>
              <w:t xml:space="preserve">реабилитации детей-инвалидов с церебральным параличом. </w:t>
            </w:r>
          </w:p>
        </w:tc>
      </w:tr>
      <w:tr w:rsidR="00A62A7C" w:rsidRPr="00D52134" w:rsidTr="00900057">
        <w:tc>
          <w:tcPr>
            <w:tcW w:w="2093" w:type="dxa"/>
            <w:vMerge/>
          </w:tcPr>
          <w:p w:rsidR="00A62A7C" w:rsidRPr="00D52134" w:rsidRDefault="00A62A7C" w:rsidP="00A62A7C">
            <w:pPr>
              <w:tabs>
                <w:tab w:val="left" w:pos="1080"/>
              </w:tabs>
              <w:spacing w:before="0" w:beforeAutospacing="0" w:after="0" w:afterAutospacing="0"/>
              <w:rPr>
                <w:b/>
                <w:sz w:val="20"/>
                <w:szCs w:val="20"/>
              </w:rPr>
            </w:pPr>
          </w:p>
        </w:tc>
        <w:tc>
          <w:tcPr>
            <w:tcW w:w="2693" w:type="dxa"/>
          </w:tcPr>
          <w:p w:rsidR="00A62A7C" w:rsidRPr="00D52134" w:rsidRDefault="00A62A7C" w:rsidP="00A62A7C">
            <w:pPr>
              <w:tabs>
                <w:tab w:val="left" w:pos="601"/>
              </w:tabs>
              <w:spacing w:before="0" w:beforeAutospacing="0" w:after="0" w:afterAutospacing="0"/>
              <w:rPr>
                <w:iCs/>
                <w:sz w:val="20"/>
                <w:szCs w:val="20"/>
                <w:u w:val="single"/>
              </w:rPr>
            </w:pPr>
            <w:r w:rsidRPr="00D52134">
              <w:rPr>
                <w:sz w:val="20"/>
                <w:szCs w:val="20"/>
              </w:rPr>
              <w:t xml:space="preserve">ПК-2.2. </w:t>
            </w:r>
            <w:r w:rsidRPr="00D52134">
              <w:rPr>
                <w:iCs/>
                <w:sz w:val="20"/>
                <w:szCs w:val="20"/>
              </w:rPr>
              <w:t>Уметь:</w:t>
            </w:r>
          </w:p>
          <w:p w:rsidR="00A62A7C" w:rsidRPr="00D52134" w:rsidRDefault="00A62A7C" w:rsidP="00A62A7C">
            <w:pPr>
              <w:spacing w:before="0" w:beforeAutospacing="0" w:after="0" w:afterAutospacing="0"/>
              <w:rPr>
                <w:sz w:val="20"/>
                <w:szCs w:val="20"/>
              </w:rPr>
            </w:pPr>
            <w:r w:rsidRPr="00D52134">
              <w:rPr>
                <w:sz w:val="20"/>
                <w:szCs w:val="20"/>
              </w:rPr>
              <w:t>выполнять должностные обязанности по обеспечению законности и правопорядка, безопасности личности, общества, государства </w:t>
            </w:r>
          </w:p>
        </w:tc>
        <w:tc>
          <w:tcPr>
            <w:tcW w:w="4678" w:type="dxa"/>
          </w:tcPr>
          <w:p w:rsidR="00A62A7C" w:rsidRPr="00D52134" w:rsidRDefault="00A62A7C" w:rsidP="00A62A7C">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A62A7C" w:rsidRPr="00D52134" w:rsidRDefault="00A62A7C" w:rsidP="00A62A7C">
            <w:pPr>
              <w:numPr>
                <w:ilvl w:val="0"/>
                <w:numId w:val="67"/>
              </w:numPr>
              <w:tabs>
                <w:tab w:val="left" w:pos="720"/>
                <w:tab w:val="left" w:pos="900"/>
                <w:tab w:val="left" w:pos="1080"/>
              </w:tabs>
              <w:suppressAutoHyphens/>
              <w:autoSpaceDN w:val="0"/>
              <w:spacing w:before="0" w:beforeAutospacing="0" w:after="0" w:afterAutospacing="0"/>
              <w:ind w:left="0" w:firstLine="0"/>
              <w:jc w:val="both"/>
              <w:rPr>
                <w:sz w:val="20"/>
                <w:szCs w:val="20"/>
              </w:rPr>
            </w:pPr>
            <w:r w:rsidRPr="00D52134">
              <w:rPr>
                <w:sz w:val="20"/>
                <w:szCs w:val="20"/>
              </w:rPr>
              <w:t xml:space="preserve">анализировать общие и специфические подходы к </w:t>
            </w:r>
            <w:r w:rsidRPr="00D52134">
              <w:rPr>
                <w:bCs/>
                <w:sz w:val="20"/>
                <w:szCs w:val="20"/>
              </w:rPr>
              <w:t>реабилитации</w:t>
            </w:r>
            <w:r w:rsidRPr="00D52134">
              <w:rPr>
                <w:sz w:val="20"/>
                <w:szCs w:val="20"/>
              </w:rPr>
              <w:t xml:space="preserve"> и к с</w:t>
            </w:r>
            <w:r w:rsidRPr="00D52134">
              <w:rPr>
                <w:bCs/>
                <w:sz w:val="20"/>
                <w:szCs w:val="20"/>
              </w:rPr>
              <w:t>оциально-психологической реабилитации детей с ограниченными возможностями здоровья</w:t>
            </w:r>
            <w:r w:rsidRPr="00D52134">
              <w:rPr>
                <w:sz w:val="20"/>
                <w:szCs w:val="20"/>
              </w:rPr>
              <w:t>;</w:t>
            </w:r>
          </w:p>
          <w:p w:rsidR="00A62A7C" w:rsidRPr="00D52134" w:rsidRDefault="00A62A7C" w:rsidP="00A62A7C">
            <w:pPr>
              <w:numPr>
                <w:ilvl w:val="0"/>
                <w:numId w:val="67"/>
              </w:numPr>
              <w:tabs>
                <w:tab w:val="left" w:pos="720"/>
                <w:tab w:val="left" w:pos="900"/>
                <w:tab w:val="left" w:pos="1080"/>
              </w:tabs>
              <w:suppressAutoHyphens/>
              <w:autoSpaceDN w:val="0"/>
              <w:spacing w:before="0" w:beforeAutospacing="0" w:after="0" w:afterAutospacing="0"/>
              <w:ind w:left="0" w:firstLine="0"/>
              <w:jc w:val="both"/>
              <w:rPr>
                <w:sz w:val="20"/>
                <w:szCs w:val="20"/>
              </w:rPr>
            </w:pPr>
            <w:r w:rsidRPr="00D52134">
              <w:rPr>
                <w:sz w:val="20"/>
                <w:szCs w:val="20"/>
              </w:rPr>
              <w:t>критически оценивать и направлять усилия на совершенствование своего интеллектуального и общекультурного уровня, нравственного и физического развития в контексте решения проблем с</w:t>
            </w:r>
            <w:r w:rsidRPr="00D52134">
              <w:rPr>
                <w:bCs/>
                <w:sz w:val="20"/>
                <w:szCs w:val="20"/>
              </w:rPr>
              <w:t>оциально-психологической реабилитации людей;</w:t>
            </w:r>
          </w:p>
          <w:p w:rsidR="00A62A7C" w:rsidRPr="00D52134" w:rsidRDefault="00A62A7C" w:rsidP="00A62A7C">
            <w:pPr>
              <w:numPr>
                <w:ilvl w:val="0"/>
                <w:numId w:val="67"/>
              </w:numPr>
              <w:tabs>
                <w:tab w:val="left" w:pos="720"/>
                <w:tab w:val="left" w:pos="900"/>
                <w:tab w:val="left" w:pos="1080"/>
              </w:tabs>
              <w:suppressAutoHyphens/>
              <w:autoSpaceDN w:val="0"/>
              <w:spacing w:before="0" w:beforeAutospacing="0" w:after="0" w:afterAutospacing="0"/>
              <w:ind w:left="0" w:firstLine="0"/>
              <w:jc w:val="both"/>
              <w:rPr>
                <w:sz w:val="20"/>
                <w:szCs w:val="20"/>
              </w:rPr>
            </w:pPr>
            <w:r w:rsidRPr="00D52134">
              <w:rPr>
                <w:sz w:val="20"/>
                <w:szCs w:val="20"/>
              </w:rPr>
              <w:lastRenderedPageBreak/>
              <w:t>принимать ответственность за свои решения в рамках учебной деятельности при выработке нестандартных решений в проблемных ситуациях, возникающих при овладении основами с</w:t>
            </w:r>
            <w:r w:rsidRPr="00D52134">
              <w:rPr>
                <w:bCs/>
                <w:sz w:val="20"/>
                <w:szCs w:val="20"/>
              </w:rPr>
              <w:t>оциально-психологической реабилитации</w:t>
            </w:r>
            <w:r w:rsidRPr="00D52134">
              <w:rPr>
                <w:sz w:val="20"/>
                <w:szCs w:val="20"/>
              </w:rPr>
              <w:t>;</w:t>
            </w:r>
          </w:p>
          <w:p w:rsidR="00A62A7C" w:rsidRPr="00D52134" w:rsidRDefault="00A62A7C" w:rsidP="00A62A7C">
            <w:pPr>
              <w:numPr>
                <w:ilvl w:val="0"/>
                <w:numId w:val="67"/>
              </w:numPr>
              <w:tabs>
                <w:tab w:val="left" w:pos="720"/>
                <w:tab w:val="left" w:pos="900"/>
                <w:tab w:val="left" w:pos="1080"/>
              </w:tabs>
              <w:suppressAutoHyphens/>
              <w:autoSpaceDN w:val="0"/>
              <w:spacing w:before="0" w:beforeAutospacing="0" w:after="0" w:afterAutospacing="0"/>
              <w:ind w:left="0" w:firstLine="0"/>
              <w:jc w:val="both"/>
              <w:rPr>
                <w:sz w:val="20"/>
                <w:szCs w:val="20"/>
              </w:rPr>
            </w:pPr>
            <w:r w:rsidRPr="00D52134">
              <w:rPr>
                <w:sz w:val="20"/>
                <w:szCs w:val="20"/>
              </w:rPr>
              <w:t>адаптироваться к новым учебным ситуациям, переоценке ранее накопленного опыта и анализу своих потенциальных возможностей профессиональной деятельности в связи с изучением основ социально-психологической реабилитации;</w:t>
            </w:r>
          </w:p>
          <w:p w:rsidR="00A62A7C" w:rsidRPr="00D52134" w:rsidRDefault="00A62A7C" w:rsidP="00A62A7C">
            <w:pPr>
              <w:numPr>
                <w:ilvl w:val="0"/>
                <w:numId w:val="67"/>
              </w:numPr>
              <w:tabs>
                <w:tab w:val="left" w:pos="720"/>
                <w:tab w:val="left" w:pos="900"/>
                <w:tab w:val="left" w:pos="1080"/>
              </w:tabs>
              <w:suppressAutoHyphens/>
              <w:autoSpaceDN w:val="0"/>
              <w:spacing w:before="0" w:beforeAutospacing="0" w:after="0" w:afterAutospacing="0"/>
              <w:ind w:left="0" w:firstLine="0"/>
              <w:jc w:val="both"/>
              <w:rPr>
                <w:sz w:val="20"/>
                <w:szCs w:val="20"/>
              </w:rPr>
            </w:pPr>
            <w:r w:rsidRPr="00D52134">
              <w:rPr>
                <w:sz w:val="20"/>
                <w:szCs w:val="20"/>
              </w:rPr>
              <w:t>выявлять специфику психического функционирования человека (ребенка) в норме и патологии с учетом особенностей возрастных этапов, кризисов развития, факторов риска, принадлежности к гендерной, этнической, профессиональной и другим социальным группам для более эффективного усвоения основ социально-психологической реабилитации.</w:t>
            </w:r>
          </w:p>
        </w:tc>
      </w:tr>
      <w:tr w:rsidR="00A62A7C" w:rsidRPr="00D52134" w:rsidTr="00900057">
        <w:tc>
          <w:tcPr>
            <w:tcW w:w="2093" w:type="dxa"/>
            <w:vMerge/>
          </w:tcPr>
          <w:p w:rsidR="00A62A7C" w:rsidRPr="00D52134" w:rsidRDefault="00A62A7C" w:rsidP="00A62A7C">
            <w:pPr>
              <w:tabs>
                <w:tab w:val="left" w:pos="1080"/>
              </w:tabs>
              <w:spacing w:before="0" w:beforeAutospacing="0" w:after="0" w:afterAutospacing="0"/>
              <w:rPr>
                <w:b/>
                <w:sz w:val="20"/>
                <w:szCs w:val="20"/>
              </w:rPr>
            </w:pPr>
          </w:p>
        </w:tc>
        <w:tc>
          <w:tcPr>
            <w:tcW w:w="2693" w:type="dxa"/>
          </w:tcPr>
          <w:p w:rsidR="00A62A7C" w:rsidRPr="00D52134" w:rsidRDefault="00A62A7C" w:rsidP="00A62A7C">
            <w:pPr>
              <w:tabs>
                <w:tab w:val="left" w:pos="601"/>
              </w:tabs>
              <w:spacing w:before="0" w:beforeAutospacing="0" w:after="0" w:afterAutospacing="0"/>
              <w:rPr>
                <w:iCs/>
                <w:sz w:val="20"/>
                <w:szCs w:val="20"/>
              </w:rPr>
            </w:pPr>
            <w:r w:rsidRPr="00D52134">
              <w:rPr>
                <w:sz w:val="20"/>
                <w:szCs w:val="20"/>
              </w:rPr>
              <w:t xml:space="preserve">ПК-2.3. </w:t>
            </w:r>
            <w:r w:rsidRPr="00D52134">
              <w:rPr>
                <w:iCs/>
                <w:sz w:val="20"/>
                <w:szCs w:val="20"/>
              </w:rPr>
              <w:t>Владеть:</w:t>
            </w:r>
          </w:p>
          <w:p w:rsidR="00A62A7C" w:rsidRPr="00D52134" w:rsidRDefault="00A62A7C" w:rsidP="00A62A7C">
            <w:pPr>
              <w:spacing w:before="0" w:beforeAutospacing="0" w:after="0" w:afterAutospacing="0"/>
              <w:rPr>
                <w:sz w:val="20"/>
                <w:szCs w:val="20"/>
              </w:rPr>
            </w:pPr>
            <w:r w:rsidRPr="00D52134">
              <w:rPr>
                <w:sz w:val="20"/>
                <w:szCs w:val="20"/>
              </w:rPr>
              <w:t>навыками обеспечения законности и правопорядка, безопасности личности, общества, государства </w:t>
            </w:r>
          </w:p>
        </w:tc>
        <w:tc>
          <w:tcPr>
            <w:tcW w:w="4678" w:type="dxa"/>
          </w:tcPr>
          <w:p w:rsidR="00A62A7C" w:rsidRPr="00D52134" w:rsidRDefault="00A62A7C" w:rsidP="00A62A7C">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A62A7C" w:rsidRPr="00D52134" w:rsidRDefault="00A62A7C" w:rsidP="00A62A7C">
            <w:pPr>
              <w:numPr>
                <w:ilvl w:val="0"/>
                <w:numId w:val="65"/>
              </w:numPr>
              <w:tabs>
                <w:tab w:val="left" w:pos="720"/>
                <w:tab w:val="left" w:pos="900"/>
                <w:tab w:val="left" w:pos="1080"/>
              </w:tabs>
              <w:suppressAutoHyphens/>
              <w:autoSpaceDN w:val="0"/>
              <w:spacing w:before="0" w:beforeAutospacing="0" w:after="0" w:afterAutospacing="0"/>
              <w:ind w:left="0" w:firstLine="0"/>
              <w:jc w:val="both"/>
              <w:rPr>
                <w:sz w:val="20"/>
                <w:szCs w:val="20"/>
              </w:rPr>
            </w:pPr>
            <w:r w:rsidRPr="00D52134">
              <w:rPr>
                <w:sz w:val="20"/>
                <w:szCs w:val="20"/>
                <w:lang w:eastAsia="en-US"/>
              </w:rPr>
              <w:t xml:space="preserve">пониманием </w:t>
            </w:r>
            <w:r w:rsidRPr="00D52134">
              <w:rPr>
                <w:sz w:val="20"/>
                <w:szCs w:val="20"/>
              </w:rPr>
              <w:t>теоретических, методологических и  технологических основ социально-психологической</w:t>
            </w:r>
            <w:r w:rsidRPr="00D52134">
              <w:rPr>
                <w:sz w:val="20"/>
                <w:szCs w:val="20"/>
                <w:lang w:eastAsia="en-US"/>
              </w:rPr>
              <w:t xml:space="preserve"> </w:t>
            </w:r>
            <w:r w:rsidRPr="00D52134">
              <w:rPr>
                <w:sz w:val="20"/>
                <w:szCs w:val="20"/>
              </w:rPr>
              <w:t>реабилитации, её особенностей детей с ограниченными возможностями здоровья;</w:t>
            </w:r>
          </w:p>
          <w:p w:rsidR="00A62A7C" w:rsidRPr="00D52134" w:rsidRDefault="00A62A7C" w:rsidP="00A62A7C">
            <w:pPr>
              <w:numPr>
                <w:ilvl w:val="0"/>
                <w:numId w:val="68"/>
              </w:numPr>
              <w:tabs>
                <w:tab w:val="left" w:pos="720"/>
                <w:tab w:val="left" w:pos="900"/>
                <w:tab w:val="left" w:pos="1080"/>
              </w:tabs>
              <w:autoSpaceDE w:val="0"/>
              <w:autoSpaceDN w:val="0"/>
              <w:adjustRightInd w:val="0"/>
              <w:spacing w:before="0" w:beforeAutospacing="0" w:after="0" w:afterAutospacing="0"/>
              <w:ind w:left="0" w:firstLine="0"/>
              <w:jc w:val="both"/>
              <w:rPr>
                <w:sz w:val="20"/>
                <w:szCs w:val="20"/>
              </w:rPr>
            </w:pPr>
            <w:r w:rsidRPr="00D52134">
              <w:rPr>
                <w:sz w:val="20"/>
                <w:szCs w:val="20"/>
              </w:rPr>
              <w:t>первичными навыками построения социально-реабилитационной деятельности специалистов с</w:t>
            </w:r>
            <w:r w:rsidRPr="00D52134">
              <w:rPr>
                <w:bCs/>
                <w:sz w:val="20"/>
                <w:szCs w:val="20"/>
              </w:rPr>
              <w:t>оциально-психологической реабилитации</w:t>
            </w:r>
            <w:r w:rsidRPr="00D52134">
              <w:rPr>
                <w:sz w:val="20"/>
                <w:szCs w:val="20"/>
              </w:rPr>
              <w:t>;</w:t>
            </w:r>
          </w:p>
          <w:p w:rsidR="00A62A7C" w:rsidRPr="00D52134" w:rsidRDefault="00A62A7C" w:rsidP="00A62A7C">
            <w:pPr>
              <w:numPr>
                <w:ilvl w:val="0"/>
                <w:numId w:val="69"/>
              </w:numPr>
              <w:tabs>
                <w:tab w:val="left" w:pos="900"/>
                <w:tab w:val="left" w:pos="1364"/>
              </w:tabs>
              <w:suppressAutoHyphens/>
              <w:spacing w:before="0" w:beforeAutospacing="0" w:after="0" w:afterAutospacing="0"/>
              <w:ind w:left="0" w:firstLine="0"/>
              <w:jc w:val="both"/>
              <w:rPr>
                <w:sz w:val="20"/>
                <w:szCs w:val="20"/>
              </w:rPr>
            </w:pPr>
            <w:r w:rsidRPr="00D52134">
              <w:rPr>
                <w:sz w:val="20"/>
                <w:szCs w:val="20"/>
              </w:rPr>
              <w:t>навыками применения методов, основных психотерапевтических технологий и средств социально-психологической реабилитации детей с ограниченными возможностями здоровья.</w:t>
            </w:r>
          </w:p>
        </w:tc>
      </w:tr>
    </w:tbl>
    <w:p w:rsidR="00A62A7C" w:rsidRPr="00D52134" w:rsidRDefault="00A62A7C" w:rsidP="00A62A7C">
      <w:pPr>
        <w:tabs>
          <w:tab w:val="left" w:pos="900"/>
          <w:tab w:val="left" w:pos="1080"/>
        </w:tabs>
        <w:suppressAutoHyphens/>
        <w:spacing w:before="0" w:beforeAutospacing="0" w:after="0" w:afterAutospacing="0"/>
        <w:ind w:firstLine="709"/>
        <w:jc w:val="both"/>
        <w:rPr>
          <w:sz w:val="20"/>
          <w:szCs w:val="20"/>
        </w:rPr>
      </w:pPr>
    </w:p>
    <w:p w:rsidR="00A62A7C" w:rsidRPr="00D52134" w:rsidRDefault="00A62A7C" w:rsidP="00870EC2">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«Основы социально-психологической реабилитации», являются необходимыми для последующего поэтапного формирования компетенций и изучения дисциплин.</w:t>
      </w:r>
    </w:p>
    <w:p w:rsidR="00A62A7C" w:rsidRPr="00730FEB" w:rsidRDefault="00A62A7C" w:rsidP="00A62A7C">
      <w:pPr>
        <w:pStyle w:val="1c"/>
        <w:tabs>
          <w:tab w:val="right" w:leader="dot" w:pos="9600"/>
        </w:tabs>
        <w:spacing w:before="0" w:beforeAutospacing="0" w:after="0" w:afterAutospacing="0"/>
        <w:ind w:left="0" w:firstLine="709"/>
        <w:rPr>
          <w:b/>
          <w:sz w:val="20"/>
        </w:rPr>
      </w:pPr>
      <w:r w:rsidRPr="00D52134">
        <w:rPr>
          <w:sz w:val="20"/>
        </w:rPr>
        <w:br w:type="page"/>
      </w:r>
      <w:r w:rsidRPr="00730FEB">
        <w:rPr>
          <w:b/>
          <w:sz w:val="20"/>
        </w:rPr>
        <w:lastRenderedPageBreak/>
        <w:t xml:space="preserve">4 Объем дисциплины и виды учебной работы </w:t>
      </w:r>
    </w:p>
    <w:p w:rsidR="00A62A7C" w:rsidRPr="00D52134" w:rsidRDefault="00A62A7C" w:rsidP="00A62A7C">
      <w:pPr>
        <w:spacing w:before="0" w:beforeAutospacing="0" w:after="0" w:afterAutospacing="0"/>
        <w:ind w:firstLine="680"/>
        <w:rPr>
          <w:b/>
          <w:sz w:val="20"/>
          <w:szCs w:val="20"/>
        </w:rPr>
      </w:pPr>
    </w:p>
    <w:p w:rsidR="00A62A7C" w:rsidRPr="00D52134" w:rsidRDefault="00A62A7C" w:rsidP="00A62A7C">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A62A7C" w:rsidRPr="00D52134" w:rsidRDefault="00A62A7C" w:rsidP="00A62A7C">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62A7C" w:rsidRPr="00D52134" w:rsidTr="00900057">
        <w:tc>
          <w:tcPr>
            <w:tcW w:w="766" w:type="dxa"/>
            <w:vMerge w:val="restart"/>
            <w:vAlign w:val="center"/>
          </w:tcPr>
          <w:p w:rsidR="00A62A7C" w:rsidRPr="00D52134" w:rsidRDefault="00A62A7C" w:rsidP="00A62A7C">
            <w:pPr>
              <w:pStyle w:val="afffd"/>
              <w:snapToGrid w:val="0"/>
              <w:jc w:val="center"/>
              <w:rPr>
                <w:b/>
                <w:sz w:val="20"/>
                <w:szCs w:val="20"/>
              </w:rPr>
            </w:pPr>
            <w:r w:rsidRPr="00D52134">
              <w:rPr>
                <w:b/>
                <w:sz w:val="20"/>
                <w:szCs w:val="20"/>
              </w:rPr>
              <w:t>№ п/п</w:t>
            </w:r>
          </w:p>
        </w:tc>
        <w:tc>
          <w:tcPr>
            <w:tcW w:w="4742" w:type="dxa"/>
            <w:vMerge w:val="restart"/>
            <w:vAlign w:val="center"/>
          </w:tcPr>
          <w:p w:rsidR="00A62A7C" w:rsidRPr="00D52134" w:rsidRDefault="00A62A7C" w:rsidP="00A62A7C">
            <w:pPr>
              <w:pStyle w:val="afffd"/>
              <w:snapToGrid w:val="0"/>
              <w:jc w:val="center"/>
              <w:rPr>
                <w:b/>
                <w:sz w:val="20"/>
                <w:szCs w:val="20"/>
              </w:rPr>
            </w:pPr>
            <w:r w:rsidRPr="00D52134">
              <w:rPr>
                <w:b/>
                <w:sz w:val="20"/>
                <w:szCs w:val="20"/>
              </w:rPr>
              <w:t>Виды учебных занятий</w:t>
            </w:r>
          </w:p>
        </w:tc>
        <w:tc>
          <w:tcPr>
            <w:tcW w:w="4278" w:type="dxa"/>
            <w:gridSpan w:val="4"/>
          </w:tcPr>
          <w:p w:rsidR="00A62A7C" w:rsidRPr="00D52134" w:rsidRDefault="00A62A7C" w:rsidP="00A62A7C">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A62A7C" w:rsidRPr="00D52134" w:rsidTr="00900057">
        <w:tc>
          <w:tcPr>
            <w:tcW w:w="766" w:type="dxa"/>
            <w:vMerge/>
          </w:tcPr>
          <w:p w:rsidR="00A62A7C" w:rsidRPr="00D52134" w:rsidRDefault="00A62A7C" w:rsidP="00A62A7C">
            <w:pPr>
              <w:tabs>
                <w:tab w:val="left" w:pos="900"/>
              </w:tabs>
              <w:spacing w:before="0" w:beforeAutospacing="0" w:after="0" w:afterAutospacing="0"/>
              <w:rPr>
                <w:b/>
                <w:sz w:val="20"/>
                <w:szCs w:val="20"/>
              </w:rPr>
            </w:pPr>
          </w:p>
        </w:tc>
        <w:tc>
          <w:tcPr>
            <w:tcW w:w="4742" w:type="dxa"/>
            <w:vMerge/>
          </w:tcPr>
          <w:p w:rsidR="00A62A7C" w:rsidRPr="00D52134" w:rsidRDefault="00A62A7C" w:rsidP="00A62A7C">
            <w:pPr>
              <w:tabs>
                <w:tab w:val="left" w:pos="900"/>
              </w:tabs>
              <w:spacing w:before="0" w:beforeAutospacing="0" w:after="0" w:afterAutospacing="0"/>
              <w:rPr>
                <w:b/>
                <w:sz w:val="20"/>
                <w:szCs w:val="20"/>
              </w:rPr>
            </w:pPr>
          </w:p>
        </w:tc>
        <w:tc>
          <w:tcPr>
            <w:tcW w:w="2139" w:type="dxa"/>
            <w:gridSpan w:val="2"/>
            <w:vAlign w:val="center"/>
          </w:tcPr>
          <w:p w:rsidR="00A62A7C" w:rsidRPr="00D52134" w:rsidRDefault="00A62A7C" w:rsidP="00A62A7C">
            <w:pPr>
              <w:pStyle w:val="afffd"/>
              <w:snapToGrid w:val="0"/>
              <w:jc w:val="center"/>
              <w:rPr>
                <w:b/>
                <w:sz w:val="20"/>
                <w:szCs w:val="20"/>
              </w:rPr>
            </w:pPr>
            <w:r w:rsidRPr="00D52134">
              <w:rPr>
                <w:b/>
                <w:sz w:val="20"/>
                <w:szCs w:val="20"/>
              </w:rPr>
              <w:t>Очная</w:t>
            </w:r>
          </w:p>
        </w:tc>
        <w:tc>
          <w:tcPr>
            <w:tcW w:w="2139" w:type="dxa"/>
            <w:gridSpan w:val="2"/>
          </w:tcPr>
          <w:p w:rsidR="00A62A7C" w:rsidRPr="00D52134" w:rsidRDefault="00A62A7C" w:rsidP="00A62A7C">
            <w:pPr>
              <w:pStyle w:val="afffd"/>
              <w:snapToGrid w:val="0"/>
              <w:jc w:val="center"/>
              <w:rPr>
                <w:b/>
                <w:sz w:val="20"/>
                <w:szCs w:val="20"/>
              </w:rPr>
            </w:pPr>
            <w:r w:rsidRPr="00D52134">
              <w:rPr>
                <w:b/>
                <w:sz w:val="20"/>
                <w:szCs w:val="20"/>
              </w:rPr>
              <w:t>Заочная</w:t>
            </w:r>
          </w:p>
        </w:tc>
      </w:tr>
      <w:tr w:rsidR="00A62A7C" w:rsidRPr="00D52134" w:rsidTr="00900057">
        <w:tc>
          <w:tcPr>
            <w:tcW w:w="766" w:type="dxa"/>
            <w:vMerge/>
          </w:tcPr>
          <w:p w:rsidR="00A62A7C" w:rsidRPr="00D52134" w:rsidRDefault="00A62A7C" w:rsidP="00A62A7C">
            <w:pPr>
              <w:tabs>
                <w:tab w:val="left" w:pos="900"/>
              </w:tabs>
              <w:spacing w:before="0" w:beforeAutospacing="0" w:after="0" w:afterAutospacing="0"/>
              <w:rPr>
                <w:b/>
                <w:sz w:val="20"/>
                <w:szCs w:val="20"/>
              </w:rPr>
            </w:pPr>
          </w:p>
        </w:tc>
        <w:tc>
          <w:tcPr>
            <w:tcW w:w="4742" w:type="dxa"/>
            <w:vMerge/>
          </w:tcPr>
          <w:p w:rsidR="00A62A7C" w:rsidRPr="00D52134" w:rsidRDefault="00A62A7C" w:rsidP="00A62A7C">
            <w:pPr>
              <w:tabs>
                <w:tab w:val="left" w:pos="900"/>
              </w:tabs>
              <w:spacing w:before="0" w:beforeAutospacing="0" w:after="0" w:afterAutospacing="0"/>
              <w:rPr>
                <w:b/>
                <w:sz w:val="20"/>
                <w:szCs w:val="20"/>
              </w:rPr>
            </w:pPr>
          </w:p>
        </w:tc>
        <w:tc>
          <w:tcPr>
            <w:tcW w:w="1069" w:type="dxa"/>
            <w:vAlign w:val="center"/>
          </w:tcPr>
          <w:p w:rsidR="00A62A7C" w:rsidRPr="00D52134" w:rsidRDefault="00A62A7C" w:rsidP="00A62A7C">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62A7C" w:rsidRPr="00D52134" w:rsidRDefault="00A62A7C" w:rsidP="00A62A7C">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A62A7C" w:rsidRPr="00D52134" w:rsidRDefault="00A62A7C" w:rsidP="00A62A7C">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62A7C" w:rsidRPr="00D52134" w:rsidRDefault="00A62A7C" w:rsidP="00A62A7C">
            <w:pPr>
              <w:tabs>
                <w:tab w:val="left" w:pos="900"/>
              </w:tabs>
              <w:spacing w:before="0" w:beforeAutospacing="0" w:after="0" w:afterAutospacing="0"/>
              <w:jc w:val="center"/>
              <w:rPr>
                <w:b/>
                <w:sz w:val="20"/>
                <w:szCs w:val="20"/>
              </w:rPr>
            </w:pPr>
            <w:r w:rsidRPr="00D52134">
              <w:rPr>
                <w:b/>
                <w:sz w:val="20"/>
                <w:szCs w:val="20"/>
              </w:rPr>
              <w:t>в том числе</w:t>
            </w: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b/>
                <w:sz w:val="20"/>
                <w:szCs w:val="20"/>
              </w:rPr>
            </w:pPr>
            <w:r w:rsidRPr="00D52134">
              <w:rPr>
                <w:b/>
                <w:sz w:val="20"/>
                <w:szCs w:val="20"/>
              </w:rPr>
              <w:t>1</w:t>
            </w:r>
          </w:p>
        </w:tc>
        <w:tc>
          <w:tcPr>
            <w:tcW w:w="4742" w:type="dxa"/>
          </w:tcPr>
          <w:p w:rsidR="00A62A7C" w:rsidRPr="00D52134" w:rsidRDefault="00A62A7C" w:rsidP="00A62A7C">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A62A7C" w:rsidRPr="00D52134" w:rsidRDefault="00A62A7C" w:rsidP="00A62A7C">
            <w:pPr>
              <w:suppressAutoHyphens/>
              <w:snapToGrid w:val="0"/>
              <w:spacing w:before="0" w:beforeAutospacing="0" w:after="0" w:afterAutospacing="0"/>
              <w:jc w:val="center"/>
              <w:rPr>
                <w:b/>
                <w:sz w:val="20"/>
                <w:szCs w:val="20"/>
              </w:rPr>
            </w:pPr>
          </w:p>
        </w:tc>
        <w:tc>
          <w:tcPr>
            <w:tcW w:w="1070" w:type="dxa"/>
          </w:tcPr>
          <w:p w:rsidR="00A62A7C" w:rsidRPr="00D52134" w:rsidRDefault="00A62A7C" w:rsidP="00A62A7C">
            <w:pPr>
              <w:pStyle w:val="afffd"/>
              <w:snapToGrid w:val="0"/>
              <w:jc w:val="center"/>
              <w:rPr>
                <w:b/>
                <w:sz w:val="20"/>
                <w:szCs w:val="20"/>
              </w:rPr>
            </w:pPr>
          </w:p>
        </w:tc>
        <w:tc>
          <w:tcPr>
            <w:tcW w:w="1069" w:type="dxa"/>
          </w:tcPr>
          <w:p w:rsidR="00A62A7C" w:rsidRPr="00D52134" w:rsidRDefault="00A62A7C" w:rsidP="00A62A7C">
            <w:pPr>
              <w:pStyle w:val="afffd"/>
              <w:snapToGrid w:val="0"/>
              <w:jc w:val="center"/>
              <w:rPr>
                <w:b/>
                <w:sz w:val="20"/>
                <w:szCs w:val="20"/>
              </w:rPr>
            </w:pPr>
            <w:r w:rsidRPr="00D52134">
              <w:rPr>
                <w:b/>
                <w:sz w:val="20"/>
                <w:szCs w:val="20"/>
              </w:rPr>
              <w:t>8,2</w:t>
            </w:r>
          </w:p>
        </w:tc>
        <w:tc>
          <w:tcPr>
            <w:tcW w:w="1070" w:type="dxa"/>
          </w:tcPr>
          <w:p w:rsidR="00A62A7C" w:rsidRPr="00D52134" w:rsidRDefault="00A62A7C" w:rsidP="00A62A7C">
            <w:pPr>
              <w:pStyle w:val="afffd"/>
              <w:snapToGrid w:val="0"/>
              <w:jc w:val="center"/>
              <w:rPr>
                <w:b/>
                <w:sz w:val="20"/>
                <w:szCs w:val="20"/>
              </w:rPr>
            </w:pP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1.1</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pStyle w:val="afffd"/>
              <w:snapToGrid w:val="0"/>
              <w:jc w:val="center"/>
              <w:rPr>
                <w:sz w:val="20"/>
                <w:szCs w:val="20"/>
              </w:rPr>
            </w:pPr>
          </w:p>
        </w:tc>
        <w:tc>
          <w:tcPr>
            <w:tcW w:w="1069" w:type="dxa"/>
          </w:tcPr>
          <w:p w:rsidR="00A62A7C" w:rsidRPr="00D52134" w:rsidRDefault="00A62A7C" w:rsidP="00A62A7C">
            <w:pPr>
              <w:pStyle w:val="afffd"/>
              <w:tabs>
                <w:tab w:val="left" w:pos="326"/>
                <w:tab w:val="center" w:pos="426"/>
              </w:tabs>
              <w:snapToGrid w:val="0"/>
              <w:rPr>
                <w:sz w:val="20"/>
                <w:szCs w:val="20"/>
              </w:rPr>
            </w:pPr>
            <w:r w:rsidRPr="00D52134">
              <w:rPr>
                <w:sz w:val="20"/>
                <w:szCs w:val="20"/>
              </w:rPr>
              <w:tab/>
            </w:r>
            <w:r w:rsidRPr="00D52134">
              <w:rPr>
                <w:sz w:val="20"/>
                <w:szCs w:val="20"/>
              </w:rPr>
              <w:tab/>
              <w:t>2</w:t>
            </w:r>
          </w:p>
        </w:tc>
        <w:tc>
          <w:tcPr>
            <w:tcW w:w="1070" w:type="dxa"/>
          </w:tcPr>
          <w:p w:rsidR="00A62A7C" w:rsidRPr="00D52134" w:rsidRDefault="00A62A7C" w:rsidP="00A62A7C">
            <w:pPr>
              <w:pStyle w:val="afffd"/>
              <w:snapToGrid w:val="0"/>
              <w:jc w:val="center"/>
              <w:rPr>
                <w:sz w:val="20"/>
                <w:szCs w:val="20"/>
              </w:rPr>
            </w:pP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1.2</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A62A7C" w:rsidRPr="00D52134" w:rsidRDefault="00A62A7C" w:rsidP="00A62A7C">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pStyle w:val="afffd"/>
              <w:snapToGrid w:val="0"/>
              <w:jc w:val="center"/>
              <w:rPr>
                <w:sz w:val="20"/>
                <w:szCs w:val="20"/>
              </w:rPr>
            </w:pPr>
          </w:p>
        </w:tc>
        <w:tc>
          <w:tcPr>
            <w:tcW w:w="1069" w:type="dxa"/>
          </w:tcPr>
          <w:p w:rsidR="00A62A7C" w:rsidRPr="00D52134" w:rsidRDefault="00A62A7C" w:rsidP="00A62A7C">
            <w:pPr>
              <w:pStyle w:val="afffd"/>
              <w:snapToGrid w:val="0"/>
              <w:jc w:val="center"/>
              <w:rPr>
                <w:sz w:val="20"/>
                <w:szCs w:val="20"/>
              </w:rPr>
            </w:pPr>
            <w:r w:rsidRPr="00D52134">
              <w:rPr>
                <w:sz w:val="20"/>
                <w:szCs w:val="20"/>
              </w:rPr>
              <w:t>4</w:t>
            </w:r>
          </w:p>
        </w:tc>
        <w:tc>
          <w:tcPr>
            <w:tcW w:w="1070" w:type="dxa"/>
          </w:tcPr>
          <w:p w:rsidR="00A62A7C" w:rsidRPr="00D52134" w:rsidRDefault="00A62A7C" w:rsidP="00A62A7C">
            <w:pPr>
              <w:pStyle w:val="afffd"/>
              <w:snapToGrid w:val="0"/>
              <w:jc w:val="center"/>
              <w:rPr>
                <w:sz w:val="20"/>
                <w:szCs w:val="20"/>
              </w:rPr>
            </w:pP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1.2.1</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 xml:space="preserve">семинар-дискуссия, </w:t>
            </w:r>
          </w:p>
          <w:p w:rsidR="00A62A7C" w:rsidRPr="00D52134" w:rsidRDefault="00A62A7C" w:rsidP="00A62A7C">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pStyle w:val="afffd"/>
              <w:snapToGrid w:val="0"/>
              <w:jc w:val="center"/>
              <w:rPr>
                <w:sz w:val="20"/>
                <w:szCs w:val="20"/>
              </w:rPr>
            </w:pPr>
          </w:p>
        </w:tc>
        <w:tc>
          <w:tcPr>
            <w:tcW w:w="1069" w:type="dxa"/>
          </w:tcPr>
          <w:p w:rsidR="00A62A7C" w:rsidRPr="00D52134" w:rsidRDefault="00A62A7C" w:rsidP="00A62A7C">
            <w:pPr>
              <w:pStyle w:val="afffd"/>
              <w:snapToGrid w:val="0"/>
              <w:jc w:val="center"/>
              <w:rPr>
                <w:sz w:val="20"/>
                <w:szCs w:val="20"/>
              </w:rPr>
            </w:pPr>
          </w:p>
          <w:p w:rsidR="00A62A7C" w:rsidRPr="00D52134" w:rsidRDefault="00A62A7C" w:rsidP="00A62A7C">
            <w:pPr>
              <w:pStyle w:val="afffd"/>
              <w:snapToGrid w:val="0"/>
              <w:rPr>
                <w:sz w:val="20"/>
                <w:szCs w:val="20"/>
              </w:rPr>
            </w:pPr>
          </w:p>
        </w:tc>
        <w:tc>
          <w:tcPr>
            <w:tcW w:w="1070" w:type="dxa"/>
          </w:tcPr>
          <w:p w:rsidR="00A62A7C" w:rsidRPr="00D52134" w:rsidRDefault="00A62A7C" w:rsidP="00A62A7C">
            <w:pPr>
              <w:pStyle w:val="afffd"/>
              <w:snapToGrid w:val="0"/>
              <w:jc w:val="center"/>
              <w:rPr>
                <w:sz w:val="20"/>
                <w:szCs w:val="20"/>
              </w:rPr>
            </w:pPr>
            <w:r w:rsidRPr="00D52134">
              <w:rPr>
                <w:sz w:val="20"/>
                <w:szCs w:val="20"/>
              </w:rPr>
              <w:t>0</w:t>
            </w:r>
          </w:p>
          <w:p w:rsidR="00A62A7C" w:rsidRPr="00D52134" w:rsidRDefault="00A62A7C" w:rsidP="00A62A7C">
            <w:pPr>
              <w:pStyle w:val="afffd"/>
              <w:snapToGrid w:val="0"/>
              <w:jc w:val="center"/>
              <w:rPr>
                <w:sz w:val="20"/>
                <w:szCs w:val="20"/>
              </w:rPr>
            </w:pPr>
            <w:r w:rsidRPr="00D52134">
              <w:rPr>
                <w:sz w:val="20"/>
                <w:szCs w:val="20"/>
              </w:rPr>
              <w:t>4</w:t>
            </w: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1.2.2</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pStyle w:val="afffd"/>
              <w:snapToGrid w:val="0"/>
              <w:jc w:val="center"/>
              <w:rPr>
                <w:sz w:val="20"/>
                <w:szCs w:val="20"/>
              </w:rPr>
            </w:pPr>
          </w:p>
        </w:tc>
        <w:tc>
          <w:tcPr>
            <w:tcW w:w="1069" w:type="dxa"/>
          </w:tcPr>
          <w:p w:rsidR="00A62A7C" w:rsidRPr="00D52134" w:rsidRDefault="00A62A7C" w:rsidP="00A62A7C">
            <w:pPr>
              <w:pStyle w:val="afffd"/>
              <w:snapToGrid w:val="0"/>
              <w:jc w:val="center"/>
              <w:rPr>
                <w:sz w:val="20"/>
                <w:szCs w:val="20"/>
              </w:rPr>
            </w:pPr>
          </w:p>
        </w:tc>
        <w:tc>
          <w:tcPr>
            <w:tcW w:w="1070" w:type="dxa"/>
          </w:tcPr>
          <w:p w:rsidR="00A62A7C" w:rsidRPr="00D52134" w:rsidRDefault="00A62A7C" w:rsidP="00A62A7C">
            <w:pPr>
              <w:pStyle w:val="afffd"/>
              <w:snapToGrid w:val="0"/>
              <w:jc w:val="center"/>
              <w:rPr>
                <w:sz w:val="20"/>
                <w:szCs w:val="20"/>
              </w:rPr>
            </w:pP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1.2.3</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A62A7C" w:rsidRPr="00D52134" w:rsidRDefault="00A62A7C" w:rsidP="00A62A7C">
            <w:pPr>
              <w:pStyle w:val="afffd"/>
              <w:snapToGrid w:val="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1.3</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A62A7C" w:rsidRPr="00D52134" w:rsidRDefault="00A62A7C" w:rsidP="00A62A7C">
            <w:pPr>
              <w:pStyle w:val="afffd"/>
              <w:snapToGrid w:val="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1.3.1</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r w:rsidRPr="00D52134">
              <w:rPr>
                <w:sz w:val="20"/>
                <w:szCs w:val="20"/>
              </w:rPr>
              <w:t>2</w:t>
            </w: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1.3.2</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r w:rsidRPr="00D52134">
              <w:rPr>
                <w:sz w:val="20"/>
                <w:szCs w:val="20"/>
              </w:rPr>
              <w:t>0,2</w:t>
            </w:r>
          </w:p>
        </w:tc>
      </w:tr>
      <w:tr w:rsidR="00A62A7C" w:rsidRPr="00D52134" w:rsidTr="00900057">
        <w:tc>
          <w:tcPr>
            <w:tcW w:w="766" w:type="dxa"/>
          </w:tcPr>
          <w:p w:rsidR="00A62A7C" w:rsidRPr="00D52134" w:rsidRDefault="00A62A7C" w:rsidP="00A62A7C">
            <w:pPr>
              <w:suppressAutoHyphens/>
              <w:snapToGrid w:val="0"/>
              <w:spacing w:before="0" w:beforeAutospacing="0" w:after="0" w:afterAutospacing="0"/>
              <w:rPr>
                <w:sz w:val="20"/>
                <w:szCs w:val="20"/>
              </w:rPr>
            </w:pPr>
            <w:r w:rsidRPr="00D52134">
              <w:rPr>
                <w:b/>
                <w:sz w:val="20"/>
                <w:szCs w:val="20"/>
              </w:rPr>
              <w:t>2</w:t>
            </w:r>
          </w:p>
        </w:tc>
        <w:tc>
          <w:tcPr>
            <w:tcW w:w="4742" w:type="dxa"/>
          </w:tcPr>
          <w:p w:rsidR="00A62A7C" w:rsidRPr="00D52134" w:rsidRDefault="00A62A7C" w:rsidP="00A62A7C">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r w:rsidRPr="00D52134">
              <w:rPr>
                <w:b/>
                <w:sz w:val="20"/>
                <w:szCs w:val="20"/>
              </w:rPr>
              <w:t>62</w:t>
            </w:r>
          </w:p>
        </w:tc>
        <w:tc>
          <w:tcPr>
            <w:tcW w:w="1070" w:type="dxa"/>
          </w:tcPr>
          <w:p w:rsidR="00A62A7C" w:rsidRPr="00D52134" w:rsidRDefault="00A62A7C" w:rsidP="00A62A7C">
            <w:pPr>
              <w:suppressAutoHyphens/>
              <w:snapToGrid w:val="0"/>
              <w:spacing w:before="0" w:beforeAutospacing="0" w:after="0" w:afterAutospacing="0"/>
              <w:jc w:val="center"/>
              <w:rPr>
                <w:sz w:val="20"/>
                <w:szCs w:val="20"/>
              </w:rPr>
            </w:pPr>
          </w:p>
        </w:tc>
      </w:tr>
      <w:tr w:rsidR="00A62A7C" w:rsidRPr="00D52134" w:rsidTr="00900057">
        <w:tc>
          <w:tcPr>
            <w:tcW w:w="766" w:type="dxa"/>
          </w:tcPr>
          <w:p w:rsidR="00A62A7C" w:rsidRPr="00D52134" w:rsidRDefault="00A62A7C" w:rsidP="00A62A7C">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A62A7C" w:rsidRPr="00D52134" w:rsidRDefault="00A62A7C" w:rsidP="00A62A7C">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A62A7C" w:rsidRPr="00D52134" w:rsidRDefault="00A62A7C" w:rsidP="00A62A7C">
            <w:pPr>
              <w:suppressAutoHyphens/>
              <w:snapToGrid w:val="0"/>
              <w:spacing w:before="0" w:beforeAutospacing="0" w:after="0" w:afterAutospacing="0"/>
              <w:jc w:val="center"/>
              <w:rPr>
                <w:b/>
                <w:sz w:val="20"/>
                <w:szCs w:val="20"/>
              </w:rPr>
            </w:pPr>
          </w:p>
        </w:tc>
        <w:tc>
          <w:tcPr>
            <w:tcW w:w="1070" w:type="dxa"/>
          </w:tcPr>
          <w:p w:rsidR="00A62A7C" w:rsidRPr="00D52134" w:rsidRDefault="00A62A7C" w:rsidP="00A62A7C">
            <w:pPr>
              <w:pStyle w:val="afffd"/>
              <w:snapToGrid w:val="0"/>
              <w:jc w:val="center"/>
              <w:rPr>
                <w:b/>
                <w:sz w:val="20"/>
                <w:szCs w:val="20"/>
              </w:rPr>
            </w:pPr>
          </w:p>
        </w:tc>
        <w:tc>
          <w:tcPr>
            <w:tcW w:w="1069" w:type="dxa"/>
          </w:tcPr>
          <w:p w:rsidR="00A62A7C" w:rsidRPr="00D52134" w:rsidRDefault="00A62A7C" w:rsidP="00A62A7C">
            <w:pPr>
              <w:pStyle w:val="afffd"/>
              <w:snapToGrid w:val="0"/>
              <w:jc w:val="center"/>
              <w:rPr>
                <w:sz w:val="20"/>
                <w:szCs w:val="20"/>
              </w:rPr>
            </w:pPr>
          </w:p>
          <w:p w:rsidR="00A62A7C" w:rsidRPr="00D52134" w:rsidRDefault="00A62A7C" w:rsidP="00A62A7C">
            <w:pPr>
              <w:pStyle w:val="afffd"/>
              <w:snapToGrid w:val="0"/>
              <w:jc w:val="center"/>
              <w:rPr>
                <w:sz w:val="20"/>
                <w:szCs w:val="20"/>
              </w:rPr>
            </w:pPr>
          </w:p>
          <w:p w:rsidR="00A62A7C" w:rsidRPr="00D52134" w:rsidRDefault="00A62A7C" w:rsidP="00A62A7C">
            <w:pPr>
              <w:pStyle w:val="afffd"/>
              <w:snapToGrid w:val="0"/>
              <w:jc w:val="center"/>
              <w:rPr>
                <w:b/>
                <w:sz w:val="20"/>
                <w:szCs w:val="20"/>
              </w:rPr>
            </w:pPr>
            <w:r w:rsidRPr="00D52134">
              <w:rPr>
                <w:sz w:val="20"/>
                <w:szCs w:val="20"/>
              </w:rPr>
              <w:t>62</w:t>
            </w:r>
          </w:p>
        </w:tc>
        <w:tc>
          <w:tcPr>
            <w:tcW w:w="1070" w:type="dxa"/>
          </w:tcPr>
          <w:p w:rsidR="00A62A7C" w:rsidRPr="00D52134" w:rsidRDefault="00A62A7C" w:rsidP="00A62A7C">
            <w:pPr>
              <w:pStyle w:val="afffd"/>
              <w:snapToGrid w:val="0"/>
              <w:jc w:val="center"/>
              <w:rPr>
                <w:b/>
                <w:sz w:val="20"/>
                <w:szCs w:val="20"/>
              </w:rPr>
            </w:pPr>
          </w:p>
        </w:tc>
      </w:tr>
      <w:tr w:rsidR="00A62A7C" w:rsidRPr="00D52134" w:rsidTr="00900057">
        <w:tc>
          <w:tcPr>
            <w:tcW w:w="766" w:type="dxa"/>
          </w:tcPr>
          <w:p w:rsidR="00A62A7C" w:rsidRPr="00D52134" w:rsidRDefault="00A62A7C" w:rsidP="00A62A7C">
            <w:pPr>
              <w:suppressAutoHyphens/>
              <w:spacing w:before="0" w:beforeAutospacing="0" w:after="0" w:afterAutospacing="0"/>
              <w:rPr>
                <w:sz w:val="20"/>
                <w:szCs w:val="20"/>
              </w:rPr>
            </w:pPr>
            <w:r w:rsidRPr="00D52134">
              <w:rPr>
                <w:sz w:val="20"/>
                <w:szCs w:val="20"/>
              </w:rPr>
              <w:t>2.2</w:t>
            </w:r>
          </w:p>
        </w:tc>
        <w:tc>
          <w:tcPr>
            <w:tcW w:w="4742" w:type="dxa"/>
          </w:tcPr>
          <w:p w:rsidR="00A62A7C" w:rsidRPr="00D52134" w:rsidRDefault="00A62A7C" w:rsidP="00A62A7C">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A62A7C" w:rsidRPr="00D52134" w:rsidRDefault="00A62A7C" w:rsidP="00A62A7C">
            <w:pPr>
              <w:suppressAutoHyphens/>
              <w:snapToGrid w:val="0"/>
              <w:spacing w:before="0" w:beforeAutospacing="0" w:after="0" w:afterAutospacing="0"/>
              <w:jc w:val="center"/>
              <w:rPr>
                <w:sz w:val="20"/>
                <w:szCs w:val="20"/>
              </w:rPr>
            </w:pPr>
          </w:p>
        </w:tc>
        <w:tc>
          <w:tcPr>
            <w:tcW w:w="1070" w:type="dxa"/>
          </w:tcPr>
          <w:p w:rsidR="00A62A7C" w:rsidRPr="00D52134" w:rsidRDefault="00A62A7C" w:rsidP="00A62A7C">
            <w:pPr>
              <w:pStyle w:val="afffd"/>
              <w:snapToGrid w:val="0"/>
              <w:jc w:val="center"/>
              <w:rPr>
                <w:sz w:val="20"/>
                <w:szCs w:val="20"/>
              </w:rPr>
            </w:pPr>
          </w:p>
        </w:tc>
        <w:tc>
          <w:tcPr>
            <w:tcW w:w="1069" w:type="dxa"/>
          </w:tcPr>
          <w:p w:rsidR="00A62A7C" w:rsidRPr="00D52134" w:rsidRDefault="00A62A7C" w:rsidP="00A62A7C">
            <w:pPr>
              <w:pStyle w:val="afffd"/>
              <w:snapToGrid w:val="0"/>
              <w:jc w:val="center"/>
              <w:rPr>
                <w:sz w:val="20"/>
                <w:szCs w:val="20"/>
              </w:rPr>
            </w:pPr>
            <w:r w:rsidRPr="00D52134">
              <w:rPr>
                <w:b/>
                <w:sz w:val="20"/>
                <w:szCs w:val="20"/>
              </w:rPr>
              <w:t>1,8</w:t>
            </w:r>
          </w:p>
        </w:tc>
        <w:tc>
          <w:tcPr>
            <w:tcW w:w="1070" w:type="dxa"/>
          </w:tcPr>
          <w:p w:rsidR="00A62A7C" w:rsidRPr="00D52134" w:rsidRDefault="00A62A7C" w:rsidP="00A62A7C">
            <w:pPr>
              <w:pStyle w:val="afffd"/>
              <w:snapToGrid w:val="0"/>
              <w:jc w:val="center"/>
              <w:rPr>
                <w:b/>
                <w:sz w:val="20"/>
                <w:szCs w:val="20"/>
              </w:rPr>
            </w:pPr>
          </w:p>
        </w:tc>
      </w:tr>
      <w:tr w:rsidR="00A62A7C" w:rsidRPr="00D52134" w:rsidTr="00900057">
        <w:tc>
          <w:tcPr>
            <w:tcW w:w="766" w:type="dxa"/>
            <w:vMerge w:val="restart"/>
          </w:tcPr>
          <w:p w:rsidR="00A62A7C" w:rsidRPr="00D52134" w:rsidRDefault="00A62A7C" w:rsidP="00A62A7C">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A62A7C" w:rsidRPr="00D52134" w:rsidRDefault="00A62A7C" w:rsidP="00A62A7C">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A62A7C" w:rsidRPr="00D52134" w:rsidRDefault="00A62A7C" w:rsidP="00A62A7C">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A62A7C" w:rsidRPr="00D52134" w:rsidRDefault="00A62A7C" w:rsidP="00A62A7C">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A62A7C" w:rsidRPr="00D52134" w:rsidRDefault="00A62A7C" w:rsidP="00A62A7C">
            <w:pPr>
              <w:suppressAutoHyphens/>
              <w:snapToGrid w:val="0"/>
              <w:spacing w:before="0" w:beforeAutospacing="0" w:after="0" w:afterAutospacing="0"/>
              <w:jc w:val="center"/>
              <w:rPr>
                <w:b/>
                <w:sz w:val="20"/>
                <w:szCs w:val="20"/>
              </w:rPr>
            </w:pPr>
          </w:p>
        </w:tc>
        <w:tc>
          <w:tcPr>
            <w:tcW w:w="1070" w:type="dxa"/>
          </w:tcPr>
          <w:p w:rsidR="00A62A7C" w:rsidRPr="00D52134" w:rsidRDefault="00A62A7C" w:rsidP="00A62A7C">
            <w:pPr>
              <w:pStyle w:val="afffd"/>
              <w:snapToGrid w:val="0"/>
              <w:jc w:val="center"/>
              <w:rPr>
                <w:b/>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b/>
                <w:sz w:val="20"/>
                <w:szCs w:val="20"/>
              </w:rPr>
            </w:pPr>
            <w:r w:rsidRPr="00D52134">
              <w:rPr>
                <w:b/>
                <w:sz w:val="20"/>
                <w:szCs w:val="20"/>
              </w:rPr>
              <w:t>72</w:t>
            </w:r>
          </w:p>
        </w:tc>
        <w:tc>
          <w:tcPr>
            <w:tcW w:w="1070" w:type="dxa"/>
          </w:tcPr>
          <w:p w:rsidR="00A62A7C" w:rsidRPr="00D52134" w:rsidRDefault="00A62A7C" w:rsidP="00A62A7C">
            <w:pPr>
              <w:pStyle w:val="afffd"/>
              <w:snapToGrid w:val="0"/>
              <w:jc w:val="center"/>
              <w:rPr>
                <w:b/>
                <w:sz w:val="20"/>
                <w:szCs w:val="20"/>
              </w:rPr>
            </w:pPr>
          </w:p>
        </w:tc>
      </w:tr>
      <w:tr w:rsidR="00A62A7C" w:rsidRPr="00D52134" w:rsidTr="00900057">
        <w:tc>
          <w:tcPr>
            <w:tcW w:w="766" w:type="dxa"/>
            <w:vMerge/>
          </w:tcPr>
          <w:p w:rsidR="00A62A7C" w:rsidRPr="00D52134" w:rsidRDefault="00A62A7C" w:rsidP="00A62A7C">
            <w:pPr>
              <w:suppressAutoHyphens/>
              <w:snapToGrid w:val="0"/>
              <w:spacing w:before="0" w:beforeAutospacing="0" w:after="0" w:afterAutospacing="0"/>
              <w:rPr>
                <w:b/>
                <w:sz w:val="20"/>
                <w:szCs w:val="20"/>
              </w:rPr>
            </w:pPr>
          </w:p>
        </w:tc>
        <w:tc>
          <w:tcPr>
            <w:tcW w:w="4742" w:type="dxa"/>
            <w:vMerge/>
            <w:vAlign w:val="center"/>
          </w:tcPr>
          <w:p w:rsidR="00A62A7C" w:rsidRPr="00D52134" w:rsidRDefault="00A62A7C" w:rsidP="00A62A7C">
            <w:pPr>
              <w:suppressAutoHyphens/>
              <w:spacing w:before="0" w:beforeAutospacing="0" w:after="0" w:afterAutospacing="0"/>
              <w:rPr>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b/>
                <w:sz w:val="20"/>
                <w:szCs w:val="20"/>
              </w:rPr>
            </w:pPr>
          </w:p>
        </w:tc>
        <w:tc>
          <w:tcPr>
            <w:tcW w:w="1070" w:type="dxa"/>
          </w:tcPr>
          <w:p w:rsidR="00A62A7C" w:rsidRPr="00D52134" w:rsidRDefault="00A62A7C" w:rsidP="00A62A7C">
            <w:pPr>
              <w:pStyle w:val="afffd"/>
              <w:snapToGrid w:val="0"/>
              <w:jc w:val="center"/>
              <w:rPr>
                <w:b/>
                <w:sz w:val="20"/>
                <w:szCs w:val="20"/>
              </w:rPr>
            </w:pPr>
          </w:p>
        </w:tc>
        <w:tc>
          <w:tcPr>
            <w:tcW w:w="1069" w:type="dxa"/>
          </w:tcPr>
          <w:p w:rsidR="00A62A7C" w:rsidRPr="00D52134" w:rsidRDefault="00A62A7C" w:rsidP="00A62A7C">
            <w:pPr>
              <w:suppressAutoHyphens/>
              <w:snapToGrid w:val="0"/>
              <w:spacing w:before="0" w:beforeAutospacing="0" w:after="0" w:afterAutospacing="0"/>
              <w:jc w:val="center"/>
              <w:rPr>
                <w:b/>
                <w:sz w:val="20"/>
                <w:szCs w:val="20"/>
              </w:rPr>
            </w:pPr>
            <w:r w:rsidRPr="00D52134">
              <w:rPr>
                <w:sz w:val="20"/>
                <w:szCs w:val="20"/>
              </w:rPr>
              <w:t>2</w:t>
            </w:r>
          </w:p>
        </w:tc>
        <w:tc>
          <w:tcPr>
            <w:tcW w:w="1070" w:type="dxa"/>
          </w:tcPr>
          <w:p w:rsidR="00A62A7C" w:rsidRPr="00D52134" w:rsidRDefault="00A62A7C" w:rsidP="00A62A7C">
            <w:pPr>
              <w:pStyle w:val="afffd"/>
              <w:snapToGrid w:val="0"/>
              <w:jc w:val="center"/>
              <w:rPr>
                <w:b/>
                <w:sz w:val="20"/>
                <w:szCs w:val="20"/>
              </w:rPr>
            </w:pPr>
          </w:p>
        </w:tc>
      </w:tr>
      <w:tr w:rsidR="00A62A7C" w:rsidRPr="00D52134" w:rsidTr="00900057">
        <w:tc>
          <w:tcPr>
            <w:tcW w:w="766" w:type="dxa"/>
            <w:vMerge/>
          </w:tcPr>
          <w:p w:rsidR="00A62A7C" w:rsidRPr="00D52134" w:rsidRDefault="00A62A7C" w:rsidP="00A62A7C">
            <w:pPr>
              <w:suppressAutoHyphens/>
              <w:snapToGrid w:val="0"/>
              <w:spacing w:before="0" w:beforeAutospacing="0" w:after="0" w:afterAutospacing="0"/>
              <w:rPr>
                <w:b/>
                <w:sz w:val="20"/>
                <w:szCs w:val="20"/>
              </w:rPr>
            </w:pPr>
          </w:p>
        </w:tc>
        <w:tc>
          <w:tcPr>
            <w:tcW w:w="4742" w:type="dxa"/>
            <w:vMerge/>
            <w:vAlign w:val="center"/>
          </w:tcPr>
          <w:p w:rsidR="00A62A7C" w:rsidRPr="00D52134" w:rsidRDefault="00A62A7C" w:rsidP="00A62A7C">
            <w:pPr>
              <w:spacing w:before="0" w:beforeAutospacing="0" w:after="0" w:afterAutospacing="0"/>
              <w:rPr>
                <w:sz w:val="20"/>
                <w:szCs w:val="20"/>
              </w:rPr>
            </w:pPr>
          </w:p>
        </w:tc>
        <w:tc>
          <w:tcPr>
            <w:tcW w:w="4278" w:type="dxa"/>
            <w:gridSpan w:val="4"/>
          </w:tcPr>
          <w:p w:rsidR="00A62A7C" w:rsidRPr="00D52134" w:rsidRDefault="00A62A7C" w:rsidP="00A62A7C">
            <w:pPr>
              <w:pStyle w:val="afffd"/>
              <w:snapToGrid w:val="0"/>
              <w:jc w:val="center"/>
              <w:rPr>
                <w:sz w:val="20"/>
                <w:szCs w:val="20"/>
              </w:rPr>
            </w:pPr>
            <w:r w:rsidRPr="00D52134">
              <w:rPr>
                <w:sz w:val="20"/>
                <w:szCs w:val="20"/>
              </w:rPr>
              <w:t>зачет</w:t>
            </w:r>
          </w:p>
        </w:tc>
      </w:tr>
    </w:tbl>
    <w:p w:rsidR="00A62A7C" w:rsidRPr="00D52134" w:rsidRDefault="00A62A7C" w:rsidP="00A62A7C">
      <w:pPr>
        <w:spacing w:before="0" w:beforeAutospacing="0" w:after="0" w:afterAutospacing="0"/>
      </w:pPr>
    </w:p>
    <w:p w:rsidR="00A62A7C" w:rsidRPr="00D52134" w:rsidRDefault="00A62A7C" w:rsidP="00A62A7C">
      <w:pPr>
        <w:spacing w:before="0" w:beforeAutospacing="0" w:after="0" w:afterAutospacing="0"/>
        <w:rPr>
          <w:sz w:val="20"/>
          <w:szCs w:val="20"/>
        </w:rPr>
      </w:pPr>
      <w:r w:rsidRPr="00D52134">
        <w:rPr>
          <w:sz w:val="20"/>
          <w:szCs w:val="20"/>
        </w:rPr>
        <w:t>*_______</w:t>
      </w:r>
    </w:p>
    <w:p w:rsidR="00A62A7C" w:rsidRPr="00D52134" w:rsidRDefault="00A62A7C" w:rsidP="00A62A7C">
      <w:pPr>
        <w:spacing w:before="0" w:beforeAutospacing="0" w:after="0" w:afterAutospacing="0"/>
        <w:rPr>
          <w:sz w:val="20"/>
          <w:szCs w:val="20"/>
        </w:rPr>
      </w:pPr>
      <w:r w:rsidRPr="00D52134">
        <w:rPr>
          <w:sz w:val="20"/>
          <w:szCs w:val="20"/>
        </w:rPr>
        <w:t>Семинар – семинар-дискуссия</w:t>
      </w:r>
    </w:p>
    <w:p w:rsidR="00A62A7C" w:rsidRPr="00D52134" w:rsidRDefault="00A62A7C" w:rsidP="00A62A7C">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62A7C" w:rsidRPr="00D52134" w:rsidRDefault="00A62A7C" w:rsidP="00A62A7C">
      <w:pPr>
        <w:spacing w:before="0" w:beforeAutospacing="0" w:after="0" w:afterAutospacing="0"/>
        <w:rPr>
          <w:sz w:val="20"/>
          <w:szCs w:val="20"/>
        </w:rPr>
      </w:pPr>
      <w:r w:rsidRPr="00D52134">
        <w:rPr>
          <w:sz w:val="20"/>
          <w:szCs w:val="20"/>
        </w:rPr>
        <w:t xml:space="preserve">ТТ - практическое занятие - тест-тренинг </w:t>
      </w:r>
    </w:p>
    <w:p w:rsidR="00A62A7C" w:rsidRPr="00D52134" w:rsidRDefault="00A62A7C" w:rsidP="00A62A7C">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A62A7C" w:rsidRPr="00D52134" w:rsidRDefault="00A62A7C" w:rsidP="00A62A7C">
      <w:pPr>
        <w:spacing w:before="0" w:beforeAutospacing="0" w:after="0" w:afterAutospacing="0"/>
        <w:rPr>
          <w:sz w:val="20"/>
          <w:szCs w:val="20"/>
        </w:rPr>
      </w:pPr>
      <w:r w:rsidRPr="00D52134">
        <w:rPr>
          <w:sz w:val="20"/>
          <w:szCs w:val="20"/>
        </w:rPr>
        <w:t>ЛС - практическое занятие - логическая схема</w:t>
      </w:r>
    </w:p>
    <w:p w:rsidR="00A62A7C" w:rsidRPr="00D52134" w:rsidRDefault="00A62A7C" w:rsidP="00A62A7C">
      <w:pPr>
        <w:spacing w:before="0" w:beforeAutospacing="0" w:after="0" w:afterAutospacing="0"/>
        <w:rPr>
          <w:sz w:val="20"/>
          <w:szCs w:val="20"/>
        </w:rPr>
      </w:pPr>
      <w:r w:rsidRPr="00D52134">
        <w:rPr>
          <w:sz w:val="20"/>
          <w:szCs w:val="20"/>
        </w:rPr>
        <w:t>УД - семинар-обсуждение устного доклада</w:t>
      </w:r>
    </w:p>
    <w:p w:rsidR="00A62A7C" w:rsidRPr="00D52134" w:rsidRDefault="00A62A7C" w:rsidP="00A62A7C">
      <w:pPr>
        <w:spacing w:before="0" w:beforeAutospacing="0" w:after="0" w:afterAutospacing="0"/>
        <w:rPr>
          <w:sz w:val="20"/>
          <w:szCs w:val="20"/>
        </w:rPr>
      </w:pPr>
      <w:r w:rsidRPr="00D52134">
        <w:rPr>
          <w:sz w:val="20"/>
          <w:szCs w:val="20"/>
        </w:rPr>
        <w:t xml:space="preserve">РФ – семинар-обсуждение реферата </w:t>
      </w:r>
    </w:p>
    <w:p w:rsidR="00A62A7C" w:rsidRPr="00D52134" w:rsidRDefault="00A62A7C" w:rsidP="00A62A7C">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A62A7C" w:rsidRPr="00D52134" w:rsidRDefault="00A62A7C" w:rsidP="00A62A7C">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A62A7C" w:rsidRPr="00D52134" w:rsidRDefault="00A62A7C" w:rsidP="00A62A7C">
      <w:pPr>
        <w:spacing w:before="0" w:beforeAutospacing="0" w:after="0" w:afterAutospacing="0"/>
        <w:rPr>
          <w:sz w:val="20"/>
          <w:szCs w:val="20"/>
        </w:rPr>
      </w:pPr>
      <w:r w:rsidRPr="00D52134">
        <w:rPr>
          <w:sz w:val="20"/>
          <w:szCs w:val="20"/>
        </w:rPr>
        <w:t xml:space="preserve">УЭ - семинар-обсуждение устного эссе </w:t>
      </w:r>
    </w:p>
    <w:p w:rsidR="00A62A7C" w:rsidRPr="00D52134" w:rsidRDefault="00A62A7C" w:rsidP="00A62A7C">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A62A7C" w:rsidRPr="00D52134" w:rsidRDefault="00A62A7C" w:rsidP="00A62A7C">
      <w:pPr>
        <w:pStyle w:val="1c"/>
        <w:tabs>
          <w:tab w:val="right" w:leader="dot" w:pos="9600"/>
        </w:tabs>
        <w:spacing w:before="0" w:beforeAutospacing="0" w:after="0" w:afterAutospacing="0"/>
        <w:ind w:left="0" w:firstLine="709"/>
        <w:rPr>
          <w:sz w:val="20"/>
        </w:rPr>
      </w:pPr>
    </w:p>
    <w:p w:rsidR="00A62A7C" w:rsidRPr="00D52134" w:rsidRDefault="00A62A7C" w:rsidP="00A62A7C">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A62A7C" w:rsidRPr="00D52134" w:rsidRDefault="00A62A7C" w:rsidP="00A62A7C">
      <w:pPr>
        <w:spacing w:before="0" w:beforeAutospacing="0" w:after="0" w:afterAutospacing="0"/>
        <w:ind w:firstLine="680"/>
        <w:rPr>
          <w:b/>
          <w:sz w:val="20"/>
          <w:szCs w:val="20"/>
        </w:rPr>
      </w:pPr>
      <w:r w:rsidRPr="00D52134">
        <w:rPr>
          <w:b/>
          <w:sz w:val="20"/>
          <w:szCs w:val="20"/>
        </w:rPr>
        <w:t>5.1 Содержание разделов и тем</w:t>
      </w:r>
    </w:p>
    <w:p w:rsidR="00A62A7C" w:rsidRPr="00D52134" w:rsidRDefault="00A62A7C" w:rsidP="00A62A7C">
      <w:pPr>
        <w:spacing w:before="0" w:beforeAutospacing="0" w:after="0" w:afterAutospacing="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946"/>
        <w:gridCol w:w="7131"/>
      </w:tblGrid>
      <w:tr w:rsidR="00A62A7C" w:rsidRPr="00D52134" w:rsidTr="00900057">
        <w:trPr>
          <w:tblHeader/>
        </w:trPr>
        <w:tc>
          <w:tcPr>
            <w:tcW w:w="274" w:type="pct"/>
            <w:tcBorders>
              <w:top w:val="single" w:sz="4" w:space="0" w:color="auto"/>
              <w:left w:val="single" w:sz="4" w:space="0" w:color="auto"/>
              <w:bottom w:val="single" w:sz="4" w:space="0" w:color="auto"/>
              <w:right w:val="single" w:sz="4" w:space="0" w:color="auto"/>
            </w:tcBorders>
            <w:vAlign w:val="center"/>
          </w:tcPr>
          <w:p w:rsidR="00A62A7C" w:rsidRPr="00D52134" w:rsidRDefault="00A62A7C" w:rsidP="00A62A7C">
            <w:pPr>
              <w:tabs>
                <w:tab w:val="left" w:pos="1080"/>
              </w:tabs>
              <w:suppressAutoHyphens/>
              <w:spacing w:before="0" w:beforeAutospacing="0" w:after="0" w:afterAutospacing="0"/>
              <w:jc w:val="center"/>
              <w:rPr>
                <w:sz w:val="20"/>
                <w:szCs w:val="20"/>
              </w:rPr>
            </w:pPr>
            <w:r w:rsidRPr="00D52134">
              <w:rPr>
                <w:sz w:val="20"/>
                <w:szCs w:val="20"/>
              </w:rPr>
              <w:t>№ п/п</w:t>
            </w:r>
          </w:p>
        </w:tc>
        <w:tc>
          <w:tcPr>
            <w:tcW w:w="1013" w:type="pct"/>
            <w:tcBorders>
              <w:top w:val="single" w:sz="4" w:space="0" w:color="auto"/>
              <w:left w:val="single" w:sz="4" w:space="0" w:color="auto"/>
              <w:bottom w:val="single" w:sz="4" w:space="0" w:color="auto"/>
              <w:right w:val="single" w:sz="4" w:space="0" w:color="auto"/>
            </w:tcBorders>
            <w:vAlign w:val="center"/>
          </w:tcPr>
          <w:p w:rsidR="00A62A7C" w:rsidRPr="00D52134" w:rsidRDefault="00A62A7C" w:rsidP="00A62A7C">
            <w:pPr>
              <w:tabs>
                <w:tab w:val="left" w:pos="1080"/>
              </w:tabs>
              <w:suppressAutoHyphens/>
              <w:spacing w:before="0" w:beforeAutospacing="0" w:after="0" w:afterAutospacing="0"/>
              <w:jc w:val="center"/>
              <w:rPr>
                <w:spacing w:val="-2"/>
                <w:sz w:val="20"/>
                <w:szCs w:val="20"/>
              </w:rPr>
            </w:pPr>
            <w:r w:rsidRPr="00D52134">
              <w:rPr>
                <w:spacing w:val="-2"/>
                <w:sz w:val="20"/>
                <w:szCs w:val="20"/>
              </w:rPr>
              <w:t>Наименование раздела дисциплины</w:t>
            </w:r>
          </w:p>
        </w:tc>
        <w:tc>
          <w:tcPr>
            <w:tcW w:w="3713" w:type="pct"/>
            <w:tcBorders>
              <w:top w:val="single" w:sz="4" w:space="0" w:color="auto"/>
              <w:left w:val="single" w:sz="4" w:space="0" w:color="auto"/>
              <w:bottom w:val="single" w:sz="4" w:space="0" w:color="auto"/>
              <w:right w:val="single" w:sz="4" w:space="0" w:color="auto"/>
            </w:tcBorders>
            <w:vAlign w:val="center"/>
          </w:tcPr>
          <w:p w:rsidR="00A62A7C" w:rsidRPr="00D52134" w:rsidRDefault="00A62A7C" w:rsidP="00A62A7C">
            <w:pPr>
              <w:tabs>
                <w:tab w:val="left" w:pos="1080"/>
              </w:tabs>
              <w:spacing w:before="0" w:beforeAutospacing="0" w:after="0" w:afterAutospacing="0"/>
              <w:jc w:val="center"/>
              <w:rPr>
                <w:sz w:val="20"/>
                <w:szCs w:val="20"/>
              </w:rPr>
            </w:pPr>
            <w:r w:rsidRPr="00D52134">
              <w:rPr>
                <w:sz w:val="20"/>
                <w:szCs w:val="20"/>
              </w:rPr>
              <w:t>Содержание раздела дисциплины</w:t>
            </w:r>
          </w:p>
        </w:tc>
      </w:tr>
      <w:tr w:rsidR="00A62A7C" w:rsidRPr="00D52134" w:rsidTr="00900057">
        <w:tc>
          <w:tcPr>
            <w:tcW w:w="274" w:type="pct"/>
            <w:tcBorders>
              <w:top w:val="single" w:sz="4" w:space="0" w:color="auto"/>
              <w:left w:val="single" w:sz="4" w:space="0" w:color="auto"/>
              <w:bottom w:val="single" w:sz="4" w:space="0" w:color="auto"/>
              <w:right w:val="single" w:sz="4" w:space="0" w:color="auto"/>
            </w:tcBorders>
          </w:tcPr>
          <w:p w:rsidR="00A62A7C" w:rsidRPr="00D52134" w:rsidRDefault="00A62A7C" w:rsidP="00A62A7C">
            <w:pPr>
              <w:tabs>
                <w:tab w:val="left" w:pos="1080"/>
              </w:tabs>
              <w:suppressAutoHyphens/>
              <w:spacing w:before="0" w:beforeAutospacing="0" w:after="0" w:afterAutospacing="0"/>
              <w:jc w:val="center"/>
              <w:rPr>
                <w:sz w:val="20"/>
                <w:szCs w:val="20"/>
              </w:rPr>
            </w:pPr>
            <w:r w:rsidRPr="00D52134">
              <w:rPr>
                <w:sz w:val="20"/>
                <w:szCs w:val="20"/>
              </w:rPr>
              <w:t>1</w:t>
            </w:r>
          </w:p>
        </w:tc>
        <w:tc>
          <w:tcPr>
            <w:tcW w:w="1013" w:type="pct"/>
            <w:tcBorders>
              <w:top w:val="single" w:sz="4" w:space="0" w:color="auto"/>
              <w:left w:val="single" w:sz="4" w:space="0" w:color="auto"/>
              <w:bottom w:val="single" w:sz="4" w:space="0" w:color="auto"/>
              <w:right w:val="single" w:sz="4" w:space="0" w:color="auto"/>
            </w:tcBorders>
          </w:tcPr>
          <w:p w:rsidR="00A62A7C" w:rsidRPr="00D52134" w:rsidRDefault="00A62A7C" w:rsidP="00A62A7C">
            <w:pPr>
              <w:widowControl w:val="0"/>
              <w:tabs>
                <w:tab w:val="left" w:pos="1080"/>
              </w:tabs>
              <w:autoSpaceDE w:val="0"/>
              <w:autoSpaceDN w:val="0"/>
              <w:adjustRightInd w:val="0"/>
              <w:spacing w:before="0" w:beforeAutospacing="0" w:after="0" w:afterAutospacing="0"/>
              <w:rPr>
                <w:sz w:val="20"/>
                <w:szCs w:val="20"/>
              </w:rPr>
            </w:pPr>
            <w:r w:rsidRPr="00D52134">
              <w:rPr>
                <w:sz w:val="20"/>
                <w:szCs w:val="20"/>
              </w:rPr>
              <w:t>Теоретические,  методологические и технологические  основы социально-психологической</w:t>
            </w:r>
            <w:r w:rsidRPr="00D52134">
              <w:rPr>
                <w:sz w:val="20"/>
                <w:szCs w:val="20"/>
                <w:lang w:eastAsia="en-US"/>
              </w:rPr>
              <w:t xml:space="preserve"> </w:t>
            </w:r>
            <w:r w:rsidRPr="00D52134">
              <w:rPr>
                <w:sz w:val="20"/>
                <w:szCs w:val="20"/>
              </w:rPr>
              <w:t>реабилитации</w:t>
            </w:r>
          </w:p>
        </w:tc>
        <w:tc>
          <w:tcPr>
            <w:tcW w:w="3713" w:type="pct"/>
            <w:tcBorders>
              <w:top w:val="single" w:sz="4" w:space="0" w:color="auto"/>
              <w:left w:val="single" w:sz="4" w:space="0" w:color="auto"/>
              <w:bottom w:val="single" w:sz="4" w:space="0" w:color="auto"/>
              <w:right w:val="single" w:sz="4" w:space="0" w:color="auto"/>
            </w:tcBorders>
          </w:tcPr>
          <w:p w:rsidR="00A62A7C" w:rsidRPr="00D52134" w:rsidRDefault="00A62A7C" w:rsidP="00A62A7C">
            <w:pPr>
              <w:tabs>
                <w:tab w:val="left" w:pos="1080"/>
              </w:tabs>
              <w:spacing w:before="0" w:beforeAutospacing="0" w:after="0" w:afterAutospacing="0"/>
              <w:jc w:val="both"/>
              <w:outlineLvl w:val="2"/>
              <w:rPr>
                <w:b/>
                <w:bCs/>
                <w:sz w:val="20"/>
                <w:szCs w:val="20"/>
              </w:rPr>
            </w:pPr>
            <w:r w:rsidRPr="00D52134">
              <w:rPr>
                <w:b/>
                <w:bCs/>
                <w:sz w:val="20"/>
                <w:szCs w:val="20"/>
              </w:rPr>
              <w:t xml:space="preserve">Понятие и сущность реабилитации </w:t>
            </w:r>
          </w:p>
          <w:p w:rsidR="00A62A7C" w:rsidRPr="00D52134" w:rsidRDefault="00A62A7C" w:rsidP="00A62A7C">
            <w:pPr>
              <w:tabs>
                <w:tab w:val="left" w:pos="1080"/>
              </w:tabs>
              <w:spacing w:before="0" w:beforeAutospacing="0" w:after="0" w:afterAutospacing="0"/>
              <w:jc w:val="both"/>
              <w:outlineLvl w:val="2"/>
              <w:rPr>
                <w:sz w:val="20"/>
                <w:szCs w:val="20"/>
              </w:rPr>
            </w:pPr>
            <w:r w:rsidRPr="00D52134">
              <w:rPr>
                <w:sz w:val="20"/>
                <w:szCs w:val="20"/>
              </w:rPr>
              <w:t>Реабилитация - восстановление здоровья лиц с ограниченными физическими и психическими возможностями с целью достижения максимальной полноценности их с физической, психической, социальной и профессиональной точки зрения (Международная организация труда).</w:t>
            </w:r>
          </w:p>
          <w:p w:rsidR="00A62A7C" w:rsidRPr="00D52134" w:rsidRDefault="00A62A7C" w:rsidP="00A62A7C">
            <w:pPr>
              <w:tabs>
                <w:tab w:val="left" w:pos="1080"/>
              </w:tabs>
              <w:spacing w:before="0" w:beforeAutospacing="0" w:after="0" w:afterAutospacing="0"/>
              <w:jc w:val="both"/>
              <w:outlineLvl w:val="2"/>
              <w:rPr>
                <w:sz w:val="20"/>
                <w:szCs w:val="20"/>
              </w:rPr>
            </w:pPr>
            <w:r w:rsidRPr="00D52134">
              <w:rPr>
                <w:bCs/>
                <w:sz w:val="20"/>
                <w:szCs w:val="20"/>
              </w:rPr>
              <w:t>Сущность реабилитации в ф</w:t>
            </w:r>
            <w:r w:rsidRPr="00D52134">
              <w:rPr>
                <w:sz w:val="20"/>
                <w:szCs w:val="20"/>
              </w:rPr>
              <w:t>ункциональном и социально-трудовом восстановлении больных и инвалидов (детей и взрослых).</w:t>
            </w:r>
          </w:p>
          <w:p w:rsidR="00A62A7C" w:rsidRPr="00D52134" w:rsidRDefault="00A62A7C" w:rsidP="00A62A7C">
            <w:pPr>
              <w:tabs>
                <w:tab w:val="left" w:pos="1080"/>
              </w:tabs>
              <w:spacing w:before="0" w:beforeAutospacing="0" w:after="0" w:afterAutospacing="0"/>
              <w:jc w:val="both"/>
              <w:outlineLvl w:val="2"/>
              <w:rPr>
                <w:sz w:val="20"/>
                <w:szCs w:val="20"/>
              </w:rPr>
            </w:pPr>
            <w:r w:rsidRPr="00D52134">
              <w:rPr>
                <w:sz w:val="20"/>
                <w:szCs w:val="20"/>
              </w:rPr>
              <w:lastRenderedPageBreak/>
              <w:t xml:space="preserve">Цель и задачи, социальная значимость и общественная необходимость реабилитации граждан. </w:t>
            </w:r>
          </w:p>
          <w:p w:rsidR="00A62A7C" w:rsidRPr="00D52134" w:rsidRDefault="00A62A7C" w:rsidP="00A62A7C">
            <w:pPr>
              <w:tabs>
                <w:tab w:val="left" w:pos="1080"/>
              </w:tabs>
              <w:spacing w:before="0" w:beforeAutospacing="0" w:after="0" w:afterAutospacing="0"/>
              <w:jc w:val="both"/>
              <w:outlineLvl w:val="2"/>
              <w:rPr>
                <w:sz w:val="20"/>
                <w:szCs w:val="20"/>
              </w:rPr>
            </w:pPr>
            <w:r w:rsidRPr="00D52134">
              <w:rPr>
                <w:sz w:val="20"/>
                <w:szCs w:val="20"/>
              </w:rPr>
              <w:t>Виды реабилитации: правовая, медицинская, психологическая, профессиональная (трудовая), социальная. Их характеристика.</w:t>
            </w:r>
          </w:p>
          <w:p w:rsidR="00A62A7C" w:rsidRPr="00D52134" w:rsidRDefault="00A62A7C" w:rsidP="00A62A7C">
            <w:pPr>
              <w:tabs>
                <w:tab w:val="left" w:pos="1080"/>
              </w:tabs>
              <w:spacing w:before="0" w:beforeAutospacing="0" w:after="0" w:afterAutospacing="0"/>
              <w:jc w:val="both"/>
              <w:outlineLvl w:val="2"/>
              <w:rPr>
                <w:b/>
                <w:bCs/>
                <w:sz w:val="20"/>
                <w:szCs w:val="20"/>
              </w:rPr>
            </w:pPr>
            <w:r w:rsidRPr="00D52134">
              <w:rPr>
                <w:sz w:val="20"/>
                <w:szCs w:val="20"/>
              </w:rPr>
              <w:t>Проблема комплексного применения государственных, общественных, медицинских, психологических, педагогических, юридических и других мер для эффективной реабилитации граждан.</w:t>
            </w:r>
          </w:p>
          <w:p w:rsidR="00A62A7C" w:rsidRPr="00D52134" w:rsidRDefault="00A62A7C" w:rsidP="00A62A7C">
            <w:pPr>
              <w:tabs>
                <w:tab w:val="left" w:pos="1080"/>
              </w:tabs>
              <w:spacing w:before="0" w:beforeAutospacing="0" w:after="0" w:afterAutospacing="0"/>
              <w:jc w:val="both"/>
              <w:outlineLvl w:val="2"/>
              <w:rPr>
                <w:b/>
                <w:bCs/>
                <w:sz w:val="20"/>
                <w:szCs w:val="20"/>
              </w:rPr>
            </w:pPr>
            <w:r w:rsidRPr="00D52134">
              <w:rPr>
                <w:b/>
                <w:bCs/>
                <w:sz w:val="20"/>
                <w:szCs w:val="20"/>
              </w:rPr>
              <w:t xml:space="preserve">Социально-психологическая реабилитация </w:t>
            </w:r>
            <w:r w:rsidRPr="00D52134">
              <w:rPr>
                <w:bCs/>
                <w:sz w:val="20"/>
                <w:szCs w:val="20"/>
              </w:rPr>
              <w:t xml:space="preserve">(СПР) </w:t>
            </w:r>
            <w:r w:rsidRPr="00D52134">
              <w:rPr>
                <w:b/>
                <w:bCs/>
                <w:sz w:val="20"/>
                <w:szCs w:val="20"/>
              </w:rPr>
              <w:t>в системе социальной реабилитации</w:t>
            </w:r>
          </w:p>
          <w:p w:rsidR="00A62A7C" w:rsidRPr="00D52134" w:rsidRDefault="00A62A7C" w:rsidP="00A62A7C">
            <w:pPr>
              <w:tabs>
                <w:tab w:val="left" w:pos="1080"/>
              </w:tabs>
              <w:spacing w:before="0" w:beforeAutospacing="0" w:after="0" w:afterAutospacing="0"/>
              <w:jc w:val="both"/>
              <w:outlineLvl w:val="2"/>
              <w:rPr>
                <w:sz w:val="20"/>
                <w:szCs w:val="20"/>
              </w:rPr>
            </w:pPr>
            <w:r w:rsidRPr="00D52134">
              <w:rPr>
                <w:bCs/>
                <w:sz w:val="20"/>
                <w:szCs w:val="20"/>
              </w:rPr>
              <w:t xml:space="preserve">СПР как подсистема и разновидность </w:t>
            </w:r>
            <w:r w:rsidRPr="00D52134">
              <w:rPr>
                <w:sz w:val="20"/>
                <w:szCs w:val="20"/>
              </w:rPr>
              <w:t>социальной</w:t>
            </w:r>
            <w:r w:rsidRPr="00D52134">
              <w:rPr>
                <w:bCs/>
                <w:sz w:val="20"/>
                <w:szCs w:val="20"/>
              </w:rPr>
              <w:t xml:space="preserve"> реабилитации, уровень </w:t>
            </w:r>
            <w:r w:rsidRPr="00D52134">
              <w:rPr>
                <w:sz w:val="20"/>
                <w:szCs w:val="20"/>
              </w:rPr>
              <w:t xml:space="preserve">социально-реабилитационной деятельности специалистов. </w:t>
            </w:r>
            <w:r w:rsidRPr="00D52134">
              <w:rPr>
                <w:bCs/>
                <w:sz w:val="20"/>
                <w:szCs w:val="20"/>
              </w:rPr>
              <w:t>СПР</w:t>
            </w:r>
            <w:r w:rsidRPr="00D52134">
              <w:rPr>
                <w:sz w:val="20"/>
                <w:szCs w:val="20"/>
              </w:rPr>
              <w:t xml:space="preserve"> - система мер, направленных на приобщение человека к активной повседневной жизнедеятельности, к системе продуктивных социальных отношений на основе восстановления психических функций и коммуникативных способностей. </w:t>
            </w:r>
            <w:r w:rsidRPr="00D52134">
              <w:rPr>
                <w:bCs/>
                <w:sz w:val="20"/>
                <w:szCs w:val="20"/>
              </w:rPr>
              <w:t>СПР</w:t>
            </w:r>
            <w:r w:rsidRPr="00D52134">
              <w:rPr>
                <w:sz w:val="20"/>
                <w:szCs w:val="20"/>
              </w:rPr>
              <w:t xml:space="preserve"> и создание условий людям с ограниченными возможностями для их самореализации, полноценного освоения социального опыта, включения в систему общественных отношений.</w:t>
            </w:r>
          </w:p>
          <w:p w:rsidR="00A62A7C" w:rsidRPr="00D52134" w:rsidRDefault="00A62A7C" w:rsidP="00A62A7C">
            <w:pPr>
              <w:tabs>
                <w:tab w:val="left" w:pos="1080"/>
              </w:tabs>
              <w:spacing w:before="0" w:beforeAutospacing="0" w:after="0" w:afterAutospacing="0"/>
              <w:jc w:val="both"/>
              <w:outlineLvl w:val="2"/>
              <w:rPr>
                <w:sz w:val="20"/>
                <w:szCs w:val="20"/>
              </w:rPr>
            </w:pPr>
            <w:r w:rsidRPr="00D52134">
              <w:rPr>
                <w:sz w:val="20"/>
                <w:szCs w:val="20"/>
              </w:rPr>
              <w:t>Цель, задачи, объекты (субъекты) СПР. Формы и методы СПР. Специфика СПР детей и взрослых. Особенности СПР лиц с разными видами и формами ограничений физических и психических возможностей. СПР в сферах познания, общения, межличностных отношений, игровой, учебной, профессиональной деятельности и др.</w:t>
            </w:r>
          </w:p>
          <w:p w:rsidR="00A62A7C" w:rsidRPr="00D52134" w:rsidRDefault="00A62A7C" w:rsidP="00A62A7C">
            <w:pPr>
              <w:tabs>
                <w:tab w:val="left" w:pos="1080"/>
              </w:tabs>
              <w:spacing w:before="0" w:beforeAutospacing="0" w:after="0" w:afterAutospacing="0"/>
              <w:jc w:val="both"/>
              <w:outlineLvl w:val="2"/>
              <w:rPr>
                <w:b/>
                <w:bCs/>
                <w:sz w:val="20"/>
                <w:szCs w:val="20"/>
              </w:rPr>
            </w:pPr>
            <w:r w:rsidRPr="00D52134">
              <w:rPr>
                <w:b/>
                <w:sz w:val="20"/>
                <w:szCs w:val="20"/>
              </w:rPr>
              <w:t>Основные методологические подходы в социально-психологической</w:t>
            </w:r>
            <w:r w:rsidRPr="00D52134">
              <w:rPr>
                <w:b/>
                <w:sz w:val="20"/>
                <w:szCs w:val="20"/>
                <w:lang w:eastAsia="en-US"/>
              </w:rPr>
              <w:t xml:space="preserve"> </w:t>
            </w:r>
            <w:r w:rsidRPr="00D52134">
              <w:rPr>
                <w:b/>
                <w:sz w:val="20"/>
                <w:szCs w:val="20"/>
              </w:rPr>
              <w:t>реабилитации</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Психоаналитический подход, основанный на реабилитации невротических состояний клиентов.</w:t>
            </w:r>
          </w:p>
          <w:p w:rsidR="00A62A7C" w:rsidRPr="00D52134" w:rsidRDefault="00A62A7C" w:rsidP="00A62A7C">
            <w:pPr>
              <w:tabs>
                <w:tab w:val="left" w:pos="1080"/>
              </w:tabs>
              <w:spacing w:before="0" w:beforeAutospacing="0" w:after="0" w:afterAutospacing="0"/>
              <w:jc w:val="both"/>
              <w:rPr>
                <w:sz w:val="20"/>
                <w:szCs w:val="20"/>
              </w:rPr>
            </w:pPr>
            <w:proofErr w:type="spellStart"/>
            <w:r w:rsidRPr="00D52134">
              <w:rPr>
                <w:sz w:val="20"/>
                <w:szCs w:val="20"/>
              </w:rPr>
              <w:t>Когнитивно</w:t>
            </w:r>
            <w:proofErr w:type="spellEnd"/>
            <w:r w:rsidRPr="00D52134">
              <w:rPr>
                <w:sz w:val="20"/>
                <w:szCs w:val="20"/>
              </w:rPr>
              <w:t>-поведенческий (</w:t>
            </w:r>
            <w:proofErr w:type="spellStart"/>
            <w:r w:rsidRPr="00D52134">
              <w:rPr>
                <w:sz w:val="20"/>
                <w:szCs w:val="20"/>
              </w:rPr>
              <w:t>бихевиоральный</w:t>
            </w:r>
            <w:proofErr w:type="spellEnd"/>
            <w:r w:rsidRPr="00D52134">
              <w:rPr>
                <w:sz w:val="20"/>
                <w:szCs w:val="20"/>
              </w:rPr>
              <w:t>) подход, направленный на изменение неадекватного поведения человека, научение принятию решений, развитие эффективных социальных навыков, способностей клиента к саморегулированию, снятие повышенной тревожности, развитие способностей группы людей к саморегулированию.</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Гуманистический подход, проявляющийся, в т. ч., в личностно-центрированном (клиент-центрированном) консультировании, направленном на снятие психологических проблем клиентов, устранение барьеров, мешающих человеку жить полноценно и быть удовлетворенным своей судьбой.</w:t>
            </w:r>
          </w:p>
          <w:p w:rsidR="00A62A7C" w:rsidRPr="00D52134" w:rsidRDefault="00A62A7C" w:rsidP="00A62A7C">
            <w:pPr>
              <w:tabs>
                <w:tab w:val="left" w:pos="1080"/>
              </w:tabs>
              <w:spacing w:before="0" w:beforeAutospacing="0" w:after="0" w:afterAutospacing="0"/>
              <w:jc w:val="both"/>
              <w:rPr>
                <w:b/>
                <w:sz w:val="20"/>
                <w:szCs w:val="20"/>
              </w:rPr>
            </w:pPr>
            <w:r w:rsidRPr="00D52134">
              <w:rPr>
                <w:b/>
                <w:sz w:val="20"/>
                <w:szCs w:val="20"/>
              </w:rPr>
              <w:t xml:space="preserve">Характеристика методов социально-психологической реабилитации в различных подходах   </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Основные методы СПР в психоаналитическом подходе: метод свободных ассоциаций; метод переноса; метод сопротивления; метод интерпретации.</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Методы СПР при поведенческой диагностике клиентов: консультационное интервью; самоотчет клиента; самонаблюдение клиента за поведением; прямое и косвенное наблюдение за поведением клиента; интервью с другими людьми (анализ независимых характеристик) и др.</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Основные методы СПР при поведенческом консультировании: релаксация (прогрессирующая мышечная, вербальная, ментальная, дифференцированная и др.); систематическая десенсибилизация; репетиционное поведение (тренинги); положительное и отрицательное подкрепление; научение через наблюдение и др.</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Метод эмпатического отношения к клиенту в гуманистическом подходе к СПР</w:t>
            </w:r>
            <w:r w:rsidRPr="00D52134">
              <w:rPr>
                <w:i/>
                <w:sz w:val="20"/>
                <w:szCs w:val="20"/>
              </w:rPr>
              <w:t>.</w:t>
            </w:r>
            <w:r w:rsidRPr="00D52134">
              <w:rPr>
                <w:sz w:val="20"/>
                <w:szCs w:val="20"/>
              </w:rPr>
              <w:t xml:space="preserve"> </w:t>
            </w:r>
          </w:p>
          <w:p w:rsidR="00A62A7C" w:rsidRPr="00D52134" w:rsidRDefault="00A62A7C" w:rsidP="00A62A7C">
            <w:pPr>
              <w:shd w:val="clear" w:color="auto" w:fill="FFFFFF"/>
              <w:tabs>
                <w:tab w:val="left" w:pos="1080"/>
              </w:tabs>
              <w:spacing w:before="0" w:beforeAutospacing="0" w:after="0" w:afterAutospacing="0"/>
              <w:jc w:val="both"/>
              <w:rPr>
                <w:sz w:val="20"/>
                <w:szCs w:val="20"/>
              </w:rPr>
            </w:pPr>
            <w:r w:rsidRPr="00D52134">
              <w:rPr>
                <w:b/>
                <w:sz w:val="20"/>
                <w:szCs w:val="20"/>
              </w:rPr>
              <w:t>Основные психотерапевтические технологии и средства социально-психологической реабилитации</w:t>
            </w:r>
            <w:r w:rsidRPr="00D52134">
              <w:rPr>
                <w:sz w:val="20"/>
                <w:szCs w:val="20"/>
              </w:rPr>
              <w:t xml:space="preserve"> </w:t>
            </w:r>
          </w:p>
          <w:p w:rsidR="00A62A7C" w:rsidRPr="00D52134" w:rsidRDefault="00A62A7C" w:rsidP="00A62A7C">
            <w:pPr>
              <w:shd w:val="clear" w:color="auto" w:fill="FFFFFF"/>
              <w:tabs>
                <w:tab w:val="left" w:pos="1080"/>
              </w:tabs>
              <w:spacing w:before="0" w:beforeAutospacing="0" w:after="0" w:afterAutospacing="0"/>
              <w:jc w:val="both"/>
              <w:rPr>
                <w:sz w:val="20"/>
                <w:szCs w:val="20"/>
              </w:rPr>
            </w:pPr>
            <w:r w:rsidRPr="00D52134">
              <w:rPr>
                <w:sz w:val="20"/>
                <w:szCs w:val="20"/>
              </w:rPr>
              <w:t xml:space="preserve">Арт-терапия и её виды: рисуночная терапия; </w:t>
            </w:r>
            <w:proofErr w:type="spellStart"/>
            <w:r w:rsidRPr="00D52134">
              <w:rPr>
                <w:sz w:val="20"/>
                <w:szCs w:val="20"/>
              </w:rPr>
              <w:t>библиотерапия</w:t>
            </w:r>
            <w:proofErr w:type="spellEnd"/>
            <w:r w:rsidRPr="00D52134">
              <w:rPr>
                <w:sz w:val="20"/>
                <w:szCs w:val="20"/>
              </w:rPr>
              <w:t xml:space="preserve"> (в т. ч., </w:t>
            </w:r>
            <w:proofErr w:type="spellStart"/>
            <w:r w:rsidRPr="00D52134">
              <w:rPr>
                <w:sz w:val="20"/>
                <w:szCs w:val="20"/>
              </w:rPr>
              <w:t>сказкотерапия</w:t>
            </w:r>
            <w:proofErr w:type="spellEnd"/>
            <w:r w:rsidRPr="00D52134">
              <w:rPr>
                <w:sz w:val="20"/>
                <w:szCs w:val="20"/>
              </w:rPr>
              <w:t xml:space="preserve">); музыкотерапия; </w:t>
            </w:r>
            <w:proofErr w:type="spellStart"/>
            <w:r w:rsidRPr="00D52134">
              <w:rPr>
                <w:sz w:val="20"/>
                <w:szCs w:val="20"/>
              </w:rPr>
              <w:t>драматерапия</w:t>
            </w:r>
            <w:proofErr w:type="spellEnd"/>
            <w:r w:rsidRPr="00D52134">
              <w:rPr>
                <w:sz w:val="20"/>
                <w:szCs w:val="20"/>
              </w:rPr>
              <w:t xml:space="preserve">; танцевальная терапия; </w:t>
            </w:r>
            <w:proofErr w:type="spellStart"/>
            <w:r w:rsidRPr="00D52134">
              <w:rPr>
                <w:sz w:val="20"/>
                <w:szCs w:val="20"/>
              </w:rPr>
              <w:t>куклотерапия</w:t>
            </w:r>
            <w:proofErr w:type="spellEnd"/>
            <w:r w:rsidRPr="00D52134">
              <w:rPr>
                <w:sz w:val="20"/>
                <w:szCs w:val="20"/>
              </w:rPr>
              <w:t>.</w:t>
            </w:r>
          </w:p>
          <w:p w:rsidR="00A62A7C" w:rsidRPr="00D52134" w:rsidRDefault="00A62A7C" w:rsidP="00A62A7C">
            <w:pPr>
              <w:shd w:val="clear" w:color="auto" w:fill="FFFFFF"/>
              <w:tabs>
                <w:tab w:val="left" w:pos="1080"/>
              </w:tabs>
              <w:spacing w:before="0" w:beforeAutospacing="0" w:after="0" w:afterAutospacing="0"/>
              <w:jc w:val="both"/>
              <w:rPr>
                <w:sz w:val="20"/>
                <w:szCs w:val="20"/>
              </w:rPr>
            </w:pPr>
            <w:r w:rsidRPr="00D52134">
              <w:rPr>
                <w:sz w:val="20"/>
                <w:szCs w:val="20"/>
              </w:rPr>
              <w:t xml:space="preserve">Трудовая терапия. </w:t>
            </w:r>
            <w:proofErr w:type="spellStart"/>
            <w:r w:rsidRPr="00D52134">
              <w:rPr>
                <w:bCs/>
                <w:sz w:val="20"/>
                <w:szCs w:val="20"/>
              </w:rPr>
              <w:t>Воздухотерапия</w:t>
            </w:r>
            <w:proofErr w:type="spellEnd"/>
            <w:r w:rsidRPr="00D52134">
              <w:rPr>
                <w:bCs/>
                <w:sz w:val="20"/>
                <w:szCs w:val="20"/>
              </w:rPr>
              <w:t>.</w:t>
            </w:r>
            <w:r w:rsidRPr="00D52134">
              <w:rPr>
                <w:sz w:val="20"/>
                <w:szCs w:val="20"/>
              </w:rPr>
              <w:t xml:space="preserve"> Пет-терапия (</w:t>
            </w:r>
            <w:proofErr w:type="spellStart"/>
            <w:r w:rsidRPr="00D52134">
              <w:rPr>
                <w:bCs/>
                <w:sz w:val="20"/>
                <w:szCs w:val="20"/>
              </w:rPr>
              <w:t>зоотерапия</w:t>
            </w:r>
            <w:proofErr w:type="spellEnd"/>
            <w:r w:rsidRPr="00D52134">
              <w:rPr>
                <w:sz w:val="20"/>
                <w:szCs w:val="20"/>
              </w:rPr>
              <w:t xml:space="preserve"> или </w:t>
            </w:r>
            <w:proofErr w:type="spellStart"/>
            <w:r w:rsidRPr="00D52134">
              <w:rPr>
                <w:bCs/>
                <w:sz w:val="20"/>
                <w:szCs w:val="20"/>
              </w:rPr>
              <w:t>анималотерапия</w:t>
            </w:r>
            <w:proofErr w:type="spellEnd"/>
            <w:r w:rsidRPr="00D52134">
              <w:rPr>
                <w:bCs/>
                <w:sz w:val="20"/>
                <w:szCs w:val="20"/>
              </w:rPr>
              <w:t xml:space="preserve">). </w:t>
            </w:r>
          </w:p>
          <w:p w:rsidR="00A62A7C" w:rsidRPr="00D52134" w:rsidRDefault="00A62A7C" w:rsidP="00A62A7C">
            <w:pPr>
              <w:tabs>
                <w:tab w:val="left" w:pos="1080"/>
              </w:tabs>
              <w:spacing w:before="0" w:beforeAutospacing="0" w:after="0" w:afterAutospacing="0"/>
              <w:jc w:val="both"/>
              <w:rPr>
                <w:b/>
                <w:sz w:val="20"/>
                <w:szCs w:val="20"/>
              </w:rPr>
            </w:pPr>
            <w:r w:rsidRPr="00D52134">
              <w:rPr>
                <w:b/>
                <w:sz w:val="20"/>
                <w:szCs w:val="20"/>
              </w:rPr>
              <w:t>Профессиональная компетентность специалистов в сфере социально-психологической реабилитации</w:t>
            </w:r>
          </w:p>
          <w:p w:rsidR="00A62A7C" w:rsidRPr="00D52134" w:rsidRDefault="00A62A7C" w:rsidP="00A62A7C">
            <w:pPr>
              <w:widowControl w:val="0"/>
              <w:tabs>
                <w:tab w:val="left" w:pos="1080"/>
              </w:tabs>
              <w:autoSpaceDE w:val="0"/>
              <w:autoSpaceDN w:val="0"/>
              <w:adjustRightInd w:val="0"/>
              <w:spacing w:before="0" w:beforeAutospacing="0" w:after="0" w:afterAutospacing="0"/>
              <w:jc w:val="both"/>
              <w:rPr>
                <w:sz w:val="20"/>
                <w:szCs w:val="20"/>
              </w:rPr>
            </w:pPr>
            <w:r w:rsidRPr="00D52134">
              <w:rPr>
                <w:sz w:val="20"/>
                <w:szCs w:val="20"/>
              </w:rPr>
              <w:t>Требования профессионального стандарта 03.007 «Специалист по реабилитационной работе в социальной сфере» к трудовым (обобщенным трудовым) функциям специалиста.</w:t>
            </w:r>
          </w:p>
          <w:p w:rsidR="00A62A7C" w:rsidRPr="00D52134" w:rsidRDefault="00A62A7C" w:rsidP="00A62A7C">
            <w:pPr>
              <w:widowControl w:val="0"/>
              <w:tabs>
                <w:tab w:val="left" w:pos="1080"/>
              </w:tabs>
              <w:autoSpaceDE w:val="0"/>
              <w:autoSpaceDN w:val="0"/>
              <w:adjustRightInd w:val="0"/>
              <w:spacing w:before="0" w:beforeAutospacing="0" w:after="0" w:afterAutospacing="0"/>
              <w:jc w:val="both"/>
              <w:rPr>
                <w:sz w:val="20"/>
                <w:szCs w:val="20"/>
              </w:rPr>
            </w:pPr>
            <w:r w:rsidRPr="00D52134">
              <w:rPr>
                <w:sz w:val="20"/>
                <w:szCs w:val="20"/>
              </w:rPr>
              <w:t xml:space="preserve">Совокупность знаний, навыков, умений, личностных качеств (компетенций), </w:t>
            </w:r>
            <w:r w:rsidRPr="00D52134">
              <w:rPr>
                <w:sz w:val="20"/>
                <w:szCs w:val="20"/>
              </w:rPr>
              <w:lastRenderedPageBreak/>
              <w:t xml:space="preserve">необходимых специалисту для СПР. </w:t>
            </w:r>
          </w:p>
          <w:p w:rsidR="00A62A7C" w:rsidRPr="00D52134" w:rsidRDefault="00A62A7C" w:rsidP="00A62A7C">
            <w:pPr>
              <w:widowControl w:val="0"/>
              <w:tabs>
                <w:tab w:val="left" w:pos="1080"/>
              </w:tabs>
              <w:autoSpaceDE w:val="0"/>
              <w:autoSpaceDN w:val="0"/>
              <w:adjustRightInd w:val="0"/>
              <w:spacing w:before="0" w:beforeAutospacing="0" w:after="0" w:afterAutospacing="0"/>
              <w:jc w:val="both"/>
              <w:rPr>
                <w:sz w:val="20"/>
                <w:szCs w:val="20"/>
              </w:rPr>
            </w:pPr>
            <w:r w:rsidRPr="00D52134">
              <w:rPr>
                <w:sz w:val="20"/>
                <w:szCs w:val="20"/>
              </w:rPr>
              <w:t xml:space="preserve">Проблема самообразования и самосовершенствования специалиста в области СПР. Формирование способности и готовности к совершенствованию своего интеллектуального и общекультурного уровня, нравственного и физического развития. </w:t>
            </w:r>
          </w:p>
          <w:p w:rsidR="00A62A7C" w:rsidRPr="00D52134" w:rsidRDefault="00A62A7C" w:rsidP="00A62A7C">
            <w:pPr>
              <w:widowControl w:val="0"/>
              <w:tabs>
                <w:tab w:val="left" w:pos="1080"/>
              </w:tabs>
              <w:autoSpaceDE w:val="0"/>
              <w:autoSpaceDN w:val="0"/>
              <w:adjustRightInd w:val="0"/>
              <w:spacing w:before="0" w:beforeAutospacing="0" w:after="0" w:afterAutospacing="0"/>
              <w:jc w:val="both"/>
              <w:rPr>
                <w:sz w:val="20"/>
                <w:szCs w:val="20"/>
              </w:rPr>
            </w:pPr>
            <w:r w:rsidRPr="00D52134">
              <w:rPr>
                <w:sz w:val="20"/>
                <w:szCs w:val="20"/>
              </w:rPr>
              <w:t xml:space="preserve">Развитие способности и готовности к принятию ответственности за свои решения в рамках профессиональной компетенции, выработке нестандартных решений в проблемных ситуациях. </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Выработка способности и готовности к адаптации к новым ситуациям, переоценке накопленного опыта, анализу своих возможностей.</w:t>
            </w:r>
          </w:p>
        </w:tc>
      </w:tr>
      <w:tr w:rsidR="00A62A7C" w:rsidRPr="00D52134" w:rsidTr="00900057">
        <w:trPr>
          <w:trHeight w:val="422"/>
        </w:trPr>
        <w:tc>
          <w:tcPr>
            <w:tcW w:w="274" w:type="pct"/>
            <w:tcBorders>
              <w:top w:val="single" w:sz="4" w:space="0" w:color="auto"/>
              <w:left w:val="single" w:sz="4" w:space="0" w:color="auto"/>
              <w:bottom w:val="single" w:sz="4" w:space="0" w:color="auto"/>
              <w:right w:val="single" w:sz="4" w:space="0" w:color="auto"/>
            </w:tcBorders>
          </w:tcPr>
          <w:p w:rsidR="00A62A7C" w:rsidRPr="00D52134" w:rsidRDefault="00A62A7C" w:rsidP="00A62A7C">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013" w:type="pct"/>
            <w:tcBorders>
              <w:top w:val="single" w:sz="4" w:space="0" w:color="auto"/>
              <w:left w:val="single" w:sz="4" w:space="0" w:color="auto"/>
              <w:bottom w:val="single" w:sz="4" w:space="0" w:color="auto"/>
              <w:right w:val="single" w:sz="4" w:space="0" w:color="auto"/>
            </w:tcBorders>
          </w:tcPr>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Особенности социально-психологической</w:t>
            </w:r>
            <w:r w:rsidRPr="00D52134">
              <w:rPr>
                <w:sz w:val="20"/>
                <w:szCs w:val="20"/>
                <w:lang w:eastAsia="en-US"/>
              </w:rPr>
              <w:t xml:space="preserve"> </w:t>
            </w:r>
            <w:r w:rsidRPr="00D52134">
              <w:rPr>
                <w:sz w:val="20"/>
                <w:szCs w:val="20"/>
              </w:rPr>
              <w:t>реабилитации детей с ограниченными возможностями здоровья</w:t>
            </w:r>
          </w:p>
          <w:p w:rsidR="00A62A7C" w:rsidRPr="00D52134" w:rsidRDefault="00A62A7C" w:rsidP="00A62A7C">
            <w:pPr>
              <w:tabs>
                <w:tab w:val="left" w:pos="1080"/>
              </w:tabs>
              <w:spacing w:before="0" w:beforeAutospacing="0" w:after="0" w:afterAutospacing="0"/>
              <w:jc w:val="both"/>
              <w:rPr>
                <w:sz w:val="20"/>
                <w:szCs w:val="20"/>
              </w:rPr>
            </w:pPr>
          </w:p>
          <w:p w:rsidR="00A62A7C" w:rsidRPr="00D52134" w:rsidRDefault="00A62A7C" w:rsidP="00A62A7C">
            <w:pPr>
              <w:tabs>
                <w:tab w:val="left" w:pos="1080"/>
              </w:tabs>
              <w:spacing w:before="0" w:beforeAutospacing="0" w:after="0" w:afterAutospacing="0"/>
              <w:jc w:val="both"/>
              <w:rPr>
                <w:sz w:val="20"/>
                <w:szCs w:val="20"/>
              </w:rPr>
            </w:pPr>
          </w:p>
          <w:p w:rsidR="00A62A7C" w:rsidRPr="00D52134" w:rsidRDefault="00A62A7C" w:rsidP="00A62A7C">
            <w:pPr>
              <w:widowControl w:val="0"/>
              <w:tabs>
                <w:tab w:val="left" w:pos="1080"/>
              </w:tabs>
              <w:autoSpaceDE w:val="0"/>
              <w:autoSpaceDN w:val="0"/>
              <w:adjustRightInd w:val="0"/>
              <w:spacing w:before="0" w:beforeAutospacing="0" w:after="0" w:afterAutospacing="0"/>
              <w:rPr>
                <w:sz w:val="20"/>
                <w:szCs w:val="20"/>
              </w:rPr>
            </w:pPr>
          </w:p>
        </w:tc>
        <w:tc>
          <w:tcPr>
            <w:tcW w:w="3713" w:type="pct"/>
            <w:tcBorders>
              <w:top w:val="single" w:sz="4" w:space="0" w:color="auto"/>
              <w:left w:val="single" w:sz="4" w:space="0" w:color="auto"/>
              <w:bottom w:val="single" w:sz="4" w:space="0" w:color="auto"/>
              <w:right w:val="single" w:sz="4" w:space="0" w:color="auto"/>
            </w:tcBorders>
          </w:tcPr>
          <w:p w:rsidR="00A62A7C" w:rsidRPr="00D52134" w:rsidRDefault="00A62A7C" w:rsidP="00A62A7C">
            <w:pPr>
              <w:tabs>
                <w:tab w:val="left" w:pos="1080"/>
              </w:tabs>
              <w:spacing w:before="0" w:beforeAutospacing="0" w:after="0" w:afterAutospacing="0"/>
              <w:jc w:val="both"/>
              <w:rPr>
                <w:b/>
                <w:sz w:val="20"/>
                <w:szCs w:val="20"/>
              </w:rPr>
            </w:pPr>
            <w:r w:rsidRPr="00D52134">
              <w:rPr>
                <w:b/>
                <w:sz w:val="20"/>
                <w:szCs w:val="20"/>
              </w:rPr>
              <w:t>Общий подход к социально-психологической</w:t>
            </w:r>
            <w:r w:rsidRPr="00D52134">
              <w:rPr>
                <w:b/>
                <w:sz w:val="20"/>
                <w:szCs w:val="20"/>
                <w:lang w:eastAsia="en-US"/>
              </w:rPr>
              <w:t xml:space="preserve"> </w:t>
            </w:r>
            <w:r w:rsidRPr="00D52134">
              <w:rPr>
                <w:b/>
                <w:sz w:val="20"/>
                <w:szCs w:val="20"/>
              </w:rPr>
              <w:t>реабилитации</w:t>
            </w:r>
            <w:r w:rsidRPr="00D52134">
              <w:rPr>
                <w:sz w:val="20"/>
                <w:szCs w:val="20"/>
              </w:rPr>
              <w:t xml:space="preserve"> </w:t>
            </w:r>
            <w:r w:rsidRPr="00D52134">
              <w:rPr>
                <w:b/>
                <w:sz w:val="20"/>
                <w:szCs w:val="20"/>
              </w:rPr>
              <w:t>детей с ограниченными возможностями здоровья</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 xml:space="preserve">Реализация основных принципов СПР: индивидуальный подход к ребенку, своевременность начала СПР; комплексный подход; непрерывность проведения как специалистами, так и родителями (законными представителями) ребенка. </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 xml:space="preserve">Разработка комплексной индивидуализированной программы СПР ребенка с привлечением специалистов и родителей ребенка по всем направлениям социально-реабилитационной деятельности. </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Алгоритм реализации программы СПР: опора на возможности самого ребенка; организация координации усилий специалистов и родителей, направленных на различные сферы жизнедеятельности ребенка, на изменение его отношения к себе и своему недугу; единство воздействий биологических воздействий (медикаментозное лечение, физиотерапия и др.), психотерапевтических технологий и средств.</w:t>
            </w:r>
          </w:p>
          <w:p w:rsidR="00A62A7C" w:rsidRPr="00D52134" w:rsidRDefault="00A62A7C" w:rsidP="00A62A7C">
            <w:pPr>
              <w:shd w:val="clear" w:color="auto" w:fill="FFFFFF"/>
              <w:tabs>
                <w:tab w:val="left" w:pos="1080"/>
              </w:tabs>
              <w:spacing w:before="0" w:beforeAutospacing="0" w:after="0" w:afterAutospacing="0"/>
              <w:jc w:val="both"/>
              <w:rPr>
                <w:sz w:val="20"/>
                <w:szCs w:val="20"/>
              </w:rPr>
            </w:pPr>
            <w:r w:rsidRPr="00D52134">
              <w:rPr>
                <w:sz w:val="20"/>
                <w:szCs w:val="20"/>
              </w:rPr>
              <w:t>Выработка совместными усилиями специалистов и родителей (законных представителей) в ходе СПР у ребенка качеств, помогающих ему оптимально включиться в реальную социальную среду и увидеть позитивные перспективы своего будущего.</w:t>
            </w:r>
          </w:p>
          <w:p w:rsidR="00A62A7C" w:rsidRPr="00D52134" w:rsidRDefault="00A62A7C" w:rsidP="00A62A7C">
            <w:pPr>
              <w:tabs>
                <w:tab w:val="left" w:pos="1080"/>
              </w:tabs>
              <w:spacing w:before="0" w:beforeAutospacing="0" w:after="0" w:afterAutospacing="0"/>
              <w:jc w:val="both"/>
              <w:rPr>
                <w:b/>
                <w:sz w:val="20"/>
                <w:szCs w:val="20"/>
              </w:rPr>
            </w:pPr>
            <w:r w:rsidRPr="00D52134">
              <w:rPr>
                <w:b/>
                <w:sz w:val="20"/>
                <w:szCs w:val="20"/>
              </w:rPr>
              <w:t>Особенности социально-психологической</w:t>
            </w:r>
            <w:r w:rsidRPr="00D52134">
              <w:rPr>
                <w:b/>
                <w:sz w:val="20"/>
                <w:szCs w:val="20"/>
                <w:lang w:eastAsia="en-US"/>
              </w:rPr>
              <w:t xml:space="preserve"> </w:t>
            </w:r>
            <w:r w:rsidRPr="00D52134">
              <w:rPr>
                <w:b/>
                <w:sz w:val="20"/>
                <w:szCs w:val="20"/>
              </w:rPr>
              <w:t>реабилитации детей-инвалидов с церебральным параличом (ДЦП)</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 xml:space="preserve">Организация реабилитации ребенка в условиях специализированного центра и дома. Специальное оборудование для реабилитации, современные тренажеры для детей с проблемами опорно-двигательного аппарата. Наличие опытных специалистов (детские врачи, </w:t>
            </w:r>
            <w:proofErr w:type="spellStart"/>
            <w:r w:rsidRPr="00D52134">
              <w:rPr>
                <w:sz w:val="20"/>
                <w:szCs w:val="20"/>
              </w:rPr>
              <w:t>реабилитологи</w:t>
            </w:r>
            <w:proofErr w:type="spellEnd"/>
            <w:r w:rsidRPr="00D52134">
              <w:rPr>
                <w:sz w:val="20"/>
                <w:szCs w:val="20"/>
              </w:rPr>
              <w:t>, детские психологи и педагоги), дружелюбная атмосфера как условия эффективной реабилитации ребенка.</w:t>
            </w:r>
          </w:p>
          <w:p w:rsidR="00A62A7C" w:rsidRPr="00D52134" w:rsidRDefault="00A62A7C" w:rsidP="00A62A7C">
            <w:pPr>
              <w:keepNext/>
              <w:tabs>
                <w:tab w:val="left" w:pos="1080"/>
              </w:tabs>
              <w:suppressAutoHyphens/>
              <w:spacing w:before="0" w:beforeAutospacing="0" w:after="0" w:afterAutospacing="0"/>
              <w:jc w:val="both"/>
              <w:outlineLvl w:val="1"/>
              <w:rPr>
                <w:bCs/>
                <w:iCs/>
                <w:sz w:val="20"/>
                <w:szCs w:val="20"/>
              </w:rPr>
            </w:pPr>
            <w:r w:rsidRPr="00D52134">
              <w:rPr>
                <w:bCs/>
                <w:iCs/>
                <w:sz w:val="20"/>
                <w:szCs w:val="20"/>
              </w:rPr>
              <w:t xml:space="preserve">Цель реабилитации ДЦП: избавление ребенка от динамических нарушений, обучение его жизненно необходимым навыкам: сидеть, стоять, ходить, умение держать предметы для полноценной жизни. Проведение реабилитации ДЦП на основе индивидуально составленного врачом и психологом плана лечения и реабилитации. Реабилитация ДЦП - комплекс неврологической, ортопедической, лечебной и психологической реабилитации. </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Упражнения на развитие у ребенка моторики, равновесия и координации, умения стоять, сидеть и пр. Особенности социально-психологической</w:t>
            </w:r>
            <w:r w:rsidRPr="00D52134">
              <w:rPr>
                <w:sz w:val="20"/>
                <w:szCs w:val="20"/>
                <w:lang w:eastAsia="en-US"/>
              </w:rPr>
              <w:t xml:space="preserve"> </w:t>
            </w:r>
            <w:r w:rsidRPr="00D52134">
              <w:rPr>
                <w:sz w:val="20"/>
                <w:szCs w:val="20"/>
              </w:rPr>
              <w:t>реабилитации ДЦП в первые годы жизни ребенка.</w:t>
            </w:r>
          </w:p>
          <w:p w:rsidR="00A62A7C" w:rsidRPr="00D52134" w:rsidRDefault="00A62A7C" w:rsidP="00A62A7C">
            <w:pPr>
              <w:tabs>
                <w:tab w:val="left" w:pos="1080"/>
              </w:tabs>
              <w:spacing w:before="0" w:beforeAutospacing="0" w:after="0" w:afterAutospacing="0"/>
              <w:jc w:val="both"/>
              <w:rPr>
                <w:sz w:val="20"/>
                <w:szCs w:val="20"/>
              </w:rPr>
            </w:pPr>
            <w:r w:rsidRPr="00D52134">
              <w:rPr>
                <w:sz w:val="20"/>
                <w:szCs w:val="20"/>
              </w:rPr>
              <w:t xml:space="preserve">Технологии реабилитации детей с ДЦП: физиотерапевтическое лечение, занятия ЛФК, </w:t>
            </w:r>
            <w:proofErr w:type="spellStart"/>
            <w:r w:rsidRPr="00D52134">
              <w:rPr>
                <w:sz w:val="20"/>
                <w:szCs w:val="20"/>
              </w:rPr>
              <w:t>Бобат</w:t>
            </w:r>
            <w:proofErr w:type="spellEnd"/>
            <w:r w:rsidRPr="00D52134">
              <w:rPr>
                <w:sz w:val="20"/>
                <w:szCs w:val="20"/>
              </w:rPr>
              <w:t xml:space="preserve"> терапия, Войта терапия, занятия на реабилитационных тренажерах, упражнения на специальном оборудовании для формирования баланса, занятия с логопедом-дефектологом и с </w:t>
            </w:r>
            <w:proofErr w:type="spellStart"/>
            <w:r w:rsidRPr="00D52134">
              <w:rPr>
                <w:sz w:val="20"/>
                <w:szCs w:val="20"/>
              </w:rPr>
              <w:t>нейропсихологом</w:t>
            </w:r>
            <w:proofErr w:type="spellEnd"/>
            <w:r w:rsidRPr="00D52134">
              <w:rPr>
                <w:sz w:val="20"/>
                <w:szCs w:val="20"/>
              </w:rPr>
              <w:t xml:space="preserve">. </w:t>
            </w:r>
          </w:p>
        </w:tc>
      </w:tr>
    </w:tbl>
    <w:p w:rsidR="00A62A7C" w:rsidRPr="00D52134" w:rsidRDefault="00A62A7C" w:rsidP="00A62A7C">
      <w:pPr>
        <w:tabs>
          <w:tab w:val="left" w:pos="993"/>
        </w:tabs>
        <w:suppressAutoHyphens/>
        <w:spacing w:before="0" w:beforeAutospacing="0" w:after="0" w:afterAutospacing="0"/>
        <w:ind w:firstLine="720"/>
        <w:jc w:val="both"/>
        <w:rPr>
          <w:b/>
          <w:sz w:val="20"/>
          <w:szCs w:val="20"/>
        </w:rPr>
      </w:pPr>
    </w:p>
    <w:p w:rsidR="00A62A7C" w:rsidRPr="00D52134" w:rsidRDefault="00A62A7C" w:rsidP="00A62A7C">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A62A7C" w:rsidRPr="00D52134" w:rsidRDefault="00A62A7C" w:rsidP="00A62A7C">
      <w:pPr>
        <w:tabs>
          <w:tab w:val="left" w:pos="851"/>
        </w:tabs>
        <w:spacing w:before="0" w:beforeAutospacing="0" w:after="0" w:afterAutospacing="0"/>
        <w:ind w:firstLine="709"/>
        <w:rPr>
          <w:b/>
          <w:sz w:val="20"/>
          <w:szCs w:val="20"/>
        </w:rPr>
      </w:pPr>
      <w:r w:rsidRPr="00D52134">
        <w:rPr>
          <w:b/>
          <w:sz w:val="20"/>
          <w:szCs w:val="20"/>
        </w:rPr>
        <w:t>5.2.1 Темы лекций</w:t>
      </w:r>
    </w:p>
    <w:p w:rsidR="00A62A7C" w:rsidRPr="00D52134" w:rsidRDefault="00A62A7C" w:rsidP="00A62A7C">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Теоретические, методологические и технологические основы социально-психологической реабилитации</w:t>
      </w:r>
      <w:r w:rsidRPr="00D52134">
        <w:rPr>
          <w:b/>
          <w:iCs/>
          <w:sz w:val="20"/>
          <w:szCs w:val="20"/>
        </w:rPr>
        <w:t>»</w:t>
      </w:r>
    </w:p>
    <w:p w:rsidR="00A62A7C" w:rsidRPr="00D52134" w:rsidRDefault="00A62A7C" w:rsidP="00A62A7C">
      <w:pPr>
        <w:tabs>
          <w:tab w:val="left" w:pos="709"/>
        </w:tabs>
        <w:spacing w:before="0" w:beforeAutospacing="0" w:after="0" w:afterAutospacing="0"/>
        <w:rPr>
          <w:b/>
          <w:iCs/>
          <w:sz w:val="20"/>
          <w:szCs w:val="20"/>
        </w:rPr>
      </w:pPr>
      <w:r w:rsidRPr="00D52134">
        <w:rPr>
          <w:sz w:val="20"/>
          <w:szCs w:val="20"/>
        </w:rPr>
        <w:tab/>
        <w:t>1.Социально-психологическая реабилитация (СПР) в системе социальной реабилитации.</w:t>
      </w:r>
    </w:p>
    <w:p w:rsidR="00A62A7C" w:rsidRPr="00D52134" w:rsidRDefault="00A62A7C" w:rsidP="00A62A7C">
      <w:pPr>
        <w:tabs>
          <w:tab w:val="left" w:pos="993"/>
        </w:tabs>
        <w:spacing w:before="0" w:beforeAutospacing="0" w:after="0" w:afterAutospacing="0"/>
        <w:ind w:firstLine="720"/>
        <w:rPr>
          <w:sz w:val="20"/>
          <w:szCs w:val="20"/>
        </w:rPr>
      </w:pPr>
      <w:r w:rsidRPr="00D52134">
        <w:rPr>
          <w:sz w:val="20"/>
          <w:szCs w:val="20"/>
        </w:rPr>
        <w:t>2.Профессиональная компетентность специалистов в сфере социально-психологической реабилитации.</w:t>
      </w:r>
    </w:p>
    <w:p w:rsidR="00A62A7C" w:rsidRPr="00D52134" w:rsidRDefault="00A62A7C" w:rsidP="00A62A7C">
      <w:pPr>
        <w:tabs>
          <w:tab w:val="left" w:pos="993"/>
        </w:tabs>
        <w:spacing w:before="0" w:beforeAutospacing="0" w:after="0" w:afterAutospacing="0"/>
        <w:ind w:firstLine="720"/>
        <w:rPr>
          <w:b/>
          <w:sz w:val="20"/>
          <w:szCs w:val="20"/>
        </w:rPr>
      </w:pPr>
    </w:p>
    <w:p w:rsidR="00A62A7C" w:rsidRPr="00D52134" w:rsidRDefault="00A62A7C" w:rsidP="00A62A7C">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Особенности социально-психологической реабилитации детей с ограниченными возможностями здоровья</w:t>
      </w:r>
      <w:r w:rsidRPr="00D52134">
        <w:rPr>
          <w:b/>
          <w:iCs/>
          <w:sz w:val="20"/>
          <w:szCs w:val="20"/>
        </w:rPr>
        <w:t>»</w:t>
      </w:r>
    </w:p>
    <w:p w:rsidR="00A62A7C" w:rsidRPr="00D52134" w:rsidRDefault="00A62A7C" w:rsidP="00A62A7C">
      <w:pPr>
        <w:tabs>
          <w:tab w:val="left" w:pos="709"/>
        </w:tabs>
        <w:spacing w:before="0" w:beforeAutospacing="0" w:after="0" w:afterAutospacing="0"/>
        <w:rPr>
          <w:b/>
          <w:iCs/>
          <w:sz w:val="20"/>
          <w:szCs w:val="20"/>
        </w:rPr>
      </w:pPr>
      <w:r w:rsidRPr="00D52134">
        <w:rPr>
          <w:sz w:val="20"/>
          <w:szCs w:val="20"/>
          <w:lang w:eastAsia="en-US"/>
        </w:rPr>
        <w:tab/>
        <w:t>1.Общий подход к социально-психологической реабилитации детей с ограниченными возможностями здоровья.</w:t>
      </w:r>
    </w:p>
    <w:p w:rsidR="00A62A7C" w:rsidRPr="00D52134" w:rsidRDefault="00A62A7C" w:rsidP="00A62A7C">
      <w:pPr>
        <w:tabs>
          <w:tab w:val="left" w:pos="993"/>
        </w:tabs>
        <w:spacing w:before="0" w:beforeAutospacing="0" w:after="0" w:afterAutospacing="0"/>
        <w:ind w:firstLine="720"/>
        <w:rPr>
          <w:sz w:val="20"/>
          <w:szCs w:val="20"/>
          <w:lang w:eastAsia="en-US"/>
        </w:rPr>
      </w:pPr>
      <w:r w:rsidRPr="00D52134">
        <w:rPr>
          <w:sz w:val="20"/>
          <w:szCs w:val="20"/>
          <w:lang w:eastAsia="en-US"/>
        </w:rPr>
        <w:lastRenderedPageBreak/>
        <w:t>2.Особенности социально-психологической реабилитации детей-инвалидов с церебральным параличом (ДЦП).</w:t>
      </w:r>
    </w:p>
    <w:p w:rsidR="00A62A7C" w:rsidRPr="00D52134" w:rsidRDefault="00A62A7C" w:rsidP="00A62A7C">
      <w:pPr>
        <w:suppressAutoHyphens/>
        <w:spacing w:before="0" w:beforeAutospacing="0" w:after="0" w:afterAutospacing="0"/>
        <w:ind w:firstLine="720"/>
        <w:jc w:val="both"/>
        <w:rPr>
          <w:b/>
          <w:sz w:val="20"/>
          <w:szCs w:val="20"/>
        </w:rPr>
      </w:pPr>
    </w:p>
    <w:p w:rsidR="00A62A7C" w:rsidRPr="00D52134" w:rsidRDefault="00A62A7C" w:rsidP="00A62A7C">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A62A7C" w:rsidRPr="00D52134" w:rsidRDefault="00A62A7C" w:rsidP="00A62A7C">
      <w:pPr>
        <w:spacing w:before="0" w:beforeAutospacing="0" w:after="0" w:afterAutospacing="0"/>
        <w:ind w:firstLine="680"/>
        <w:rPr>
          <w:b/>
          <w:sz w:val="20"/>
          <w:szCs w:val="20"/>
        </w:rPr>
      </w:pPr>
      <w:r w:rsidRPr="00D52134">
        <w:rPr>
          <w:b/>
          <w:sz w:val="20"/>
          <w:szCs w:val="20"/>
        </w:rPr>
        <w:t xml:space="preserve">Раздел 1 </w:t>
      </w:r>
      <w:r w:rsidRPr="00D52134">
        <w:rPr>
          <w:b/>
          <w:iCs/>
          <w:sz w:val="20"/>
          <w:szCs w:val="20"/>
        </w:rPr>
        <w:t>«</w:t>
      </w:r>
      <w:r w:rsidRPr="00D52134">
        <w:rPr>
          <w:b/>
          <w:sz w:val="20"/>
          <w:szCs w:val="20"/>
        </w:rPr>
        <w:t>Теоретические, методологические и технологические основы социально-психологической</w:t>
      </w:r>
      <w:r w:rsidRPr="00D52134">
        <w:rPr>
          <w:b/>
          <w:sz w:val="20"/>
          <w:szCs w:val="20"/>
          <w:lang w:eastAsia="en-US"/>
        </w:rPr>
        <w:t xml:space="preserve"> </w:t>
      </w:r>
      <w:r w:rsidRPr="00D52134">
        <w:rPr>
          <w:b/>
          <w:sz w:val="20"/>
          <w:szCs w:val="20"/>
        </w:rPr>
        <w:t>реабилитации</w:t>
      </w:r>
      <w:r w:rsidRPr="00D52134">
        <w:rPr>
          <w:b/>
          <w:iCs/>
          <w:sz w:val="20"/>
          <w:szCs w:val="20"/>
        </w:rPr>
        <w:t>»</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1. Сущность реабилитации в функциональном и социально-трудовом восстановлении больных и инвалидов (детей и взрослых).</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2. Цель и задачи, социальная значимость и общественная необходимость реабилитации граждан.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3. Виды реабилитации: правовая, медицинская, психологическая, профессиональная (трудовая), социальная. Их характеристика.</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4. Проблема комплексного применения государственных, общественных, медицинских, психологических, педагогических, юридических и других мер для эффективной реабилитации граждан.</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5. СПР как подсистема и разновидность социальной реабилитации, уровень социально-реабилитационной деятельности специалистов.</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6.  Цель, задачи, объекты (субъекты) СПР.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7. Формы и методы СПР. Специфика СПР детей и взрослых.</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8. Особенности СПР лиц с разными видами и формами ограничений физических и психических возможностей. СПР в сферах познания, общения, межличностных отношений, игровой, учебной, профессиональной деятельности и др.</w:t>
      </w:r>
    </w:p>
    <w:p w:rsidR="00A62A7C" w:rsidRPr="00D52134" w:rsidRDefault="00A62A7C" w:rsidP="00A62A7C">
      <w:pPr>
        <w:spacing w:before="0" w:beforeAutospacing="0" w:after="0" w:afterAutospacing="0"/>
        <w:ind w:firstLine="680"/>
        <w:rPr>
          <w:sz w:val="20"/>
          <w:szCs w:val="20"/>
        </w:rPr>
      </w:pPr>
      <w:r w:rsidRPr="00D52134">
        <w:rPr>
          <w:sz w:val="20"/>
          <w:szCs w:val="20"/>
        </w:rPr>
        <w:t>9. Психоаналитический подход, основанный на реабилитации невротических состояний клиентов.</w:t>
      </w:r>
    </w:p>
    <w:p w:rsidR="00A62A7C" w:rsidRPr="00D52134" w:rsidRDefault="00A62A7C" w:rsidP="00A62A7C">
      <w:pPr>
        <w:spacing w:before="0" w:beforeAutospacing="0" w:after="0" w:afterAutospacing="0"/>
        <w:ind w:firstLine="680"/>
        <w:rPr>
          <w:sz w:val="20"/>
          <w:szCs w:val="20"/>
        </w:rPr>
      </w:pPr>
      <w:r w:rsidRPr="00D52134">
        <w:rPr>
          <w:sz w:val="20"/>
          <w:szCs w:val="20"/>
        </w:rPr>
        <w:t>10. Основные методы СПР в психоаналитическом подходе: метод свободных ассоциаций; метод переноса; метод сопротивления; метод интерпретации.</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11. Метод эмпатического отношения к клиенту в гуманистическом подходе к СПР.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12. Основные психотерапевтические технологии и средства социально-психологической реабилитации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13. Арт-терапия и её виды: рисуночная терапия; </w:t>
      </w:r>
      <w:proofErr w:type="spellStart"/>
      <w:r w:rsidRPr="00D52134">
        <w:rPr>
          <w:sz w:val="20"/>
          <w:szCs w:val="20"/>
        </w:rPr>
        <w:t>библиотерапия</w:t>
      </w:r>
      <w:proofErr w:type="spellEnd"/>
      <w:r w:rsidRPr="00D52134">
        <w:rPr>
          <w:sz w:val="20"/>
          <w:szCs w:val="20"/>
        </w:rPr>
        <w:t xml:space="preserve"> (в т. ч., </w:t>
      </w:r>
      <w:proofErr w:type="spellStart"/>
      <w:r w:rsidRPr="00D52134">
        <w:rPr>
          <w:sz w:val="20"/>
          <w:szCs w:val="20"/>
        </w:rPr>
        <w:t>сказкотерапия</w:t>
      </w:r>
      <w:proofErr w:type="spellEnd"/>
      <w:r w:rsidRPr="00D52134">
        <w:rPr>
          <w:sz w:val="20"/>
          <w:szCs w:val="20"/>
        </w:rPr>
        <w:t xml:space="preserve">); музыкотерапия; </w:t>
      </w:r>
      <w:proofErr w:type="spellStart"/>
      <w:r w:rsidRPr="00D52134">
        <w:rPr>
          <w:sz w:val="20"/>
          <w:szCs w:val="20"/>
        </w:rPr>
        <w:t>драматерапия</w:t>
      </w:r>
      <w:proofErr w:type="spellEnd"/>
      <w:r w:rsidRPr="00D52134">
        <w:rPr>
          <w:sz w:val="20"/>
          <w:szCs w:val="20"/>
        </w:rPr>
        <w:t xml:space="preserve">; танцевальная терапия; </w:t>
      </w:r>
      <w:proofErr w:type="spellStart"/>
      <w:r w:rsidRPr="00D52134">
        <w:rPr>
          <w:sz w:val="20"/>
          <w:szCs w:val="20"/>
        </w:rPr>
        <w:t>куклотерапия</w:t>
      </w:r>
      <w:proofErr w:type="spellEnd"/>
      <w:r w:rsidRPr="00D52134">
        <w:rPr>
          <w:sz w:val="20"/>
          <w:szCs w:val="20"/>
        </w:rPr>
        <w:t>.</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14. Трудовая терапия. </w:t>
      </w:r>
      <w:proofErr w:type="spellStart"/>
      <w:r w:rsidRPr="00D52134">
        <w:rPr>
          <w:sz w:val="20"/>
          <w:szCs w:val="20"/>
        </w:rPr>
        <w:t>Воздухотерапия</w:t>
      </w:r>
      <w:proofErr w:type="spellEnd"/>
      <w:r w:rsidRPr="00D52134">
        <w:rPr>
          <w:sz w:val="20"/>
          <w:szCs w:val="20"/>
        </w:rPr>
        <w:t>. Пет-терапия (</w:t>
      </w:r>
      <w:proofErr w:type="spellStart"/>
      <w:r w:rsidRPr="00D52134">
        <w:rPr>
          <w:sz w:val="20"/>
          <w:szCs w:val="20"/>
        </w:rPr>
        <w:t>зоотерапия</w:t>
      </w:r>
      <w:proofErr w:type="spellEnd"/>
      <w:r w:rsidRPr="00D52134">
        <w:rPr>
          <w:sz w:val="20"/>
          <w:szCs w:val="20"/>
        </w:rPr>
        <w:t xml:space="preserve"> или </w:t>
      </w:r>
      <w:proofErr w:type="spellStart"/>
      <w:r w:rsidRPr="00D52134">
        <w:rPr>
          <w:sz w:val="20"/>
          <w:szCs w:val="20"/>
        </w:rPr>
        <w:t>анималотерапия</w:t>
      </w:r>
      <w:proofErr w:type="spellEnd"/>
      <w:r w:rsidRPr="00D52134">
        <w:rPr>
          <w:sz w:val="20"/>
          <w:szCs w:val="20"/>
        </w:rPr>
        <w:t xml:space="preserve">).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15. Профессиональная компетентность специалистов в сфере социально-психологической реабилитации</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16. Требования профессионального стандарта 03.007 «Специалист по реабилитационной работе в социальной сфере» к трудовым (обобщенным трудовым) функциям специалиста.</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17. Совокупность знаний, навыков, умений, личностных качеств (компетенций), необходимых специалисту для СПР.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9. Проблема самообразования и самосовершенствования специалиста в области СПР. </w:t>
      </w:r>
    </w:p>
    <w:p w:rsidR="00A62A7C" w:rsidRPr="00D52134" w:rsidRDefault="00A62A7C" w:rsidP="00A62A7C">
      <w:pPr>
        <w:spacing w:before="0" w:beforeAutospacing="0" w:after="0" w:afterAutospacing="0"/>
        <w:ind w:firstLine="680"/>
        <w:rPr>
          <w:b/>
          <w:sz w:val="20"/>
          <w:szCs w:val="20"/>
        </w:rPr>
      </w:pPr>
      <w:r w:rsidRPr="00D52134">
        <w:rPr>
          <w:sz w:val="20"/>
          <w:szCs w:val="20"/>
        </w:rPr>
        <w:t>10. Формирование способности и готовности к совершенствованию своего интеллектуального и общекультурного уровня, нравственного и физического развития.</w:t>
      </w:r>
    </w:p>
    <w:p w:rsidR="00A62A7C" w:rsidRPr="00D52134" w:rsidRDefault="00A62A7C" w:rsidP="00A62A7C">
      <w:pPr>
        <w:spacing w:before="0" w:beforeAutospacing="0" w:after="0" w:afterAutospacing="0"/>
        <w:ind w:firstLine="680"/>
        <w:rPr>
          <w:b/>
          <w:sz w:val="20"/>
          <w:szCs w:val="20"/>
        </w:rPr>
      </w:pPr>
    </w:p>
    <w:p w:rsidR="00A62A7C" w:rsidRPr="00D52134" w:rsidRDefault="00A62A7C" w:rsidP="00A62A7C">
      <w:pPr>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Особенности социально-психологической</w:t>
      </w:r>
      <w:r w:rsidRPr="00D52134">
        <w:rPr>
          <w:b/>
          <w:sz w:val="20"/>
          <w:szCs w:val="20"/>
          <w:lang w:eastAsia="en-US"/>
        </w:rPr>
        <w:t xml:space="preserve"> </w:t>
      </w:r>
      <w:r w:rsidRPr="00D52134">
        <w:rPr>
          <w:b/>
          <w:sz w:val="20"/>
          <w:szCs w:val="20"/>
        </w:rPr>
        <w:t>реабилитации детей с ограниченными возможностями здоровья</w:t>
      </w:r>
      <w:r w:rsidRPr="00D52134">
        <w:rPr>
          <w:b/>
          <w:iCs/>
          <w:sz w:val="20"/>
          <w:szCs w:val="20"/>
        </w:rPr>
        <w:t>»</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1. Разработка комплексной индивидуализированной программы СПР ребенка с привлечением специалистов и родителей ребенка по всем направлениям социально-реабилитационной деятельности.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2. Особенности социально-психологической реабилитации детей-инвалидов с церебральным параличом (ДЦП)</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3. Организация реабилитации ребенка в условиях специализированного центра и дома.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4. Специальное оборудование для реабилитации, современные тренажеры для детей с проблемами опорно-двигательного аппарата.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5. Проведение реабилитации ДЦП на основе индивидуально составленного врачом и психологом плана лечения и реабилитации.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6. Реабилитация ДЦП - комплекс неврологической, ортопедической, лечебной и психологической реабилитации. </w:t>
      </w:r>
    </w:p>
    <w:p w:rsidR="00A62A7C" w:rsidRPr="00D52134" w:rsidRDefault="00A62A7C" w:rsidP="00A62A7C">
      <w:pPr>
        <w:tabs>
          <w:tab w:val="left" w:pos="993"/>
        </w:tabs>
        <w:suppressAutoHyphens/>
        <w:spacing w:before="0" w:beforeAutospacing="0" w:after="0" w:afterAutospacing="0"/>
        <w:ind w:firstLine="709"/>
        <w:jc w:val="both"/>
        <w:rPr>
          <w:sz w:val="20"/>
          <w:szCs w:val="20"/>
        </w:rPr>
      </w:pPr>
      <w:r w:rsidRPr="00D52134">
        <w:rPr>
          <w:sz w:val="20"/>
          <w:szCs w:val="20"/>
        </w:rPr>
        <w:t xml:space="preserve">7. Упражнения на развитие у ребенка моторики, равновесия и координации, умения стоять, сидеть и пр. </w:t>
      </w:r>
    </w:p>
    <w:p w:rsidR="00A62A7C" w:rsidRPr="00D52134" w:rsidRDefault="00A62A7C" w:rsidP="00A62A7C">
      <w:pPr>
        <w:tabs>
          <w:tab w:val="left" w:pos="1080"/>
          <w:tab w:val="left" w:pos="1260"/>
        </w:tabs>
        <w:suppressAutoHyphens/>
        <w:spacing w:before="0" w:beforeAutospacing="0" w:after="0" w:afterAutospacing="0"/>
        <w:jc w:val="both"/>
        <w:rPr>
          <w:sz w:val="20"/>
          <w:szCs w:val="20"/>
        </w:rPr>
      </w:pPr>
      <w:r w:rsidRPr="00D52134">
        <w:rPr>
          <w:sz w:val="20"/>
          <w:szCs w:val="20"/>
        </w:rPr>
        <w:t>8. Особенности социально-психологической реабилитации ДЦП в первые годы жизни ребенка</w:t>
      </w:r>
      <w:r w:rsidRPr="00D52134">
        <w:rPr>
          <w:bCs/>
          <w:sz w:val="20"/>
          <w:szCs w:val="20"/>
        </w:rPr>
        <w:t>.</w:t>
      </w:r>
    </w:p>
    <w:p w:rsidR="00A62A7C" w:rsidRPr="00D52134" w:rsidRDefault="00A62A7C" w:rsidP="00A62A7C">
      <w:pPr>
        <w:spacing w:before="0" w:beforeAutospacing="0" w:after="0" w:afterAutospacing="0"/>
        <w:ind w:firstLine="680"/>
        <w:rPr>
          <w:b/>
          <w:sz w:val="20"/>
          <w:szCs w:val="20"/>
        </w:rPr>
      </w:pPr>
    </w:p>
    <w:p w:rsidR="00A62A7C" w:rsidRPr="00D52134" w:rsidRDefault="00A62A7C" w:rsidP="00A62A7C">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62A7C" w:rsidRPr="00D52134" w:rsidRDefault="00A62A7C" w:rsidP="00A62A7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62A7C" w:rsidRPr="00D52134" w:rsidTr="00900057">
        <w:trPr>
          <w:trHeight w:val="190"/>
          <w:tblHeader/>
        </w:trPr>
        <w:tc>
          <w:tcPr>
            <w:tcW w:w="0" w:type="auto"/>
            <w:vMerge w:val="restart"/>
            <w:vAlign w:val="center"/>
          </w:tcPr>
          <w:p w:rsidR="00A62A7C" w:rsidRPr="00D52134" w:rsidRDefault="00A62A7C" w:rsidP="00A62A7C">
            <w:pPr>
              <w:spacing w:before="0" w:beforeAutospacing="0" w:after="0" w:afterAutospacing="0"/>
              <w:jc w:val="center"/>
              <w:rPr>
                <w:b/>
                <w:sz w:val="20"/>
                <w:szCs w:val="20"/>
              </w:rPr>
            </w:pPr>
            <w:r w:rsidRPr="00D52134">
              <w:rPr>
                <w:b/>
                <w:sz w:val="20"/>
                <w:szCs w:val="20"/>
              </w:rPr>
              <w:lastRenderedPageBreak/>
              <w:t>Виды контактной</w:t>
            </w:r>
          </w:p>
          <w:p w:rsidR="00A62A7C" w:rsidRPr="00D52134" w:rsidRDefault="00A62A7C" w:rsidP="00A62A7C">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A62A7C" w:rsidRPr="00D52134" w:rsidRDefault="00A62A7C" w:rsidP="00A62A7C">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A62A7C" w:rsidRPr="00D52134" w:rsidRDefault="00A62A7C" w:rsidP="00A62A7C">
            <w:pPr>
              <w:spacing w:before="0" w:beforeAutospacing="0" w:after="0" w:afterAutospacing="0"/>
              <w:jc w:val="center"/>
              <w:rPr>
                <w:b/>
                <w:sz w:val="20"/>
                <w:szCs w:val="20"/>
              </w:rPr>
            </w:pPr>
            <w:r w:rsidRPr="00D52134">
              <w:rPr>
                <w:b/>
                <w:sz w:val="20"/>
                <w:szCs w:val="20"/>
              </w:rPr>
              <w:t xml:space="preserve">Контактная работа </w:t>
            </w:r>
          </w:p>
          <w:p w:rsidR="00A62A7C" w:rsidRPr="00D52134" w:rsidRDefault="00A62A7C" w:rsidP="00A62A7C">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A62A7C" w:rsidRPr="00D52134" w:rsidTr="00900057">
        <w:trPr>
          <w:trHeight w:val="577"/>
          <w:tblHeader/>
        </w:trPr>
        <w:tc>
          <w:tcPr>
            <w:tcW w:w="0" w:type="auto"/>
            <w:vMerge/>
          </w:tcPr>
          <w:p w:rsidR="00A62A7C" w:rsidRPr="00D52134" w:rsidRDefault="00A62A7C" w:rsidP="00A62A7C">
            <w:pPr>
              <w:spacing w:before="0" w:beforeAutospacing="0" w:after="0" w:afterAutospacing="0"/>
              <w:jc w:val="center"/>
              <w:rPr>
                <w:sz w:val="20"/>
                <w:szCs w:val="20"/>
              </w:rPr>
            </w:pPr>
          </w:p>
        </w:tc>
        <w:tc>
          <w:tcPr>
            <w:tcW w:w="3177" w:type="dxa"/>
          </w:tcPr>
          <w:p w:rsidR="00A62A7C" w:rsidRPr="00D52134" w:rsidRDefault="00A62A7C" w:rsidP="00A62A7C">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A62A7C" w:rsidRPr="00D52134" w:rsidRDefault="00A62A7C" w:rsidP="00A62A7C">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A62A7C" w:rsidRPr="00D52134" w:rsidRDefault="00A62A7C" w:rsidP="00A62A7C">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A62A7C" w:rsidRPr="00D52134" w:rsidRDefault="00A62A7C" w:rsidP="00A62A7C">
            <w:pPr>
              <w:spacing w:before="0" w:beforeAutospacing="0" w:after="0" w:afterAutospacing="0"/>
              <w:jc w:val="center"/>
              <w:rPr>
                <w:sz w:val="20"/>
                <w:szCs w:val="20"/>
              </w:rPr>
            </w:pPr>
          </w:p>
        </w:tc>
      </w:tr>
      <w:tr w:rsidR="00A62A7C" w:rsidRPr="00D52134" w:rsidTr="00900057">
        <w:trPr>
          <w:trHeight w:val="171"/>
          <w:tblHeader/>
        </w:trPr>
        <w:tc>
          <w:tcPr>
            <w:tcW w:w="0" w:type="auto"/>
          </w:tcPr>
          <w:p w:rsidR="00A62A7C" w:rsidRPr="00D52134" w:rsidRDefault="00A62A7C" w:rsidP="00A62A7C">
            <w:pPr>
              <w:spacing w:before="0" w:beforeAutospacing="0" w:after="0" w:afterAutospacing="0"/>
              <w:jc w:val="center"/>
              <w:rPr>
                <w:sz w:val="20"/>
                <w:szCs w:val="20"/>
              </w:rPr>
            </w:pPr>
            <w:r w:rsidRPr="00D52134">
              <w:rPr>
                <w:sz w:val="20"/>
                <w:szCs w:val="20"/>
              </w:rPr>
              <w:t>1</w:t>
            </w:r>
          </w:p>
        </w:tc>
        <w:tc>
          <w:tcPr>
            <w:tcW w:w="3177" w:type="dxa"/>
          </w:tcPr>
          <w:p w:rsidR="00A62A7C" w:rsidRPr="00D52134" w:rsidRDefault="00A62A7C" w:rsidP="00A62A7C">
            <w:pPr>
              <w:spacing w:before="0" w:beforeAutospacing="0" w:after="0" w:afterAutospacing="0"/>
              <w:jc w:val="center"/>
              <w:rPr>
                <w:sz w:val="20"/>
                <w:szCs w:val="20"/>
              </w:rPr>
            </w:pPr>
            <w:r w:rsidRPr="00D52134">
              <w:rPr>
                <w:sz w:val="20"/>
                <w:szCs w:val="20"/>
              </w:rPr>
              <w:t>2</w:t>
            </w:r>
          </w:p>
        </w:tc>
        <w:tc>
          <w:tcPr>
            <w:tcW w:w="2693" w:type="dxa"/>
          </w:tcPr>
          <w:p w:rsidR="00A62A7C" w:rsidRPr="00D52134" w:rsidRDefault="00A62A7C" w:rsidP="00A62A7C">
            <w:pPr>
              <w:spacing w:before="0" w:beforeAutospacing="0" w:after="0" w:afterAutospacing="0"/>
              <w:jc w:val="center"/>
              <w:rPr>
                <w:sz w:val="20"/>
                <w:szCs w:val="20"/>
              </w:rPr>
            </w:pPr>
            <w:r w:rsidRPr="00D52134">
              <w:rPr>
                <w:sz w:val="20"/>
                <w:szCs w:val="20"/>
              </w:rPr>
              <w:t>3</w:t>
            </w:r>
          </w:p>
        </w:tc>
        <w:tc>
          <w:tcPr>
            <w:tcW w:w="2091" w:type="dxa"/>
          </w:tcPr>
          <w:p w:rsidR="00A62A7C" w:rsidRPr="00D52134" w:rsidRDefault="00A62A7C" w:rsidP="00A62A7C">
            <w:pPr>
              <w:spacing w:before="0" w:beforeAutospacing="0" w:after="0" w:afterAutospacing="0"/>
              <w:jc w:val="center"/>
              <w:rPr>
                <w:sz w:val="20"/>
                <w:szCs w:val="20"/>
              </w:rPr>
            </w:pPr>
            <w:r w:rsidRPr="00D52134">
              <w:rPr>
                <w:sz w:val="20"/>
                <w:szCs w:val="20"/>
              </w:rPr>
              <w:t>4</w:t>
            </w:r>
          </w:p>
        </w:tc>
      </w:tr>
      <w:tr w:rsidR="00A62A7C" w:rsidRPr="00D52134" w:rsidTr="00900057">
        <w:tc>
          <w:tcPr>
            <w:tcW w:w="0" w:type="auto"/>
          </w:tcPr>
          <w:p w:rsidR="00A62A7C" w:rsidRPr="00D52134" w:rsidRDefault="00A62A7C" w:rsidP="00A62A7C">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2</w:t>
            </w:r>
          </w:p>
        </w:tc>
        <w:tc>
          <w:tcPr>
            <w:tcW w:w="2693" w:type="dxa"/>
            <w:vAlign w:val="center"/>
          </w:tcPr>
          <w:p w:rsidR="00A62A7C" w:rsidRPr="00D52134" w:rsidRDefault="00A62A7C" w:rsidP="00A62A7C">
            <w:pPr>
              <w:spacing w:before="0" w:beforeAutospacing="0" w:after="0" w:afterAutospacing="0"/>
              <w:jc w:val="center"/>
              <w:rPr>
                <w:i/>
                <w:sz w:val="20"/>
                <w:szCs w:val="20"/>
              </w:rPr>
            </w:pPr>
            <w:r w:rsidRPr="00D52134">
              <w:rPr>
                <w:i/>
                <w:sz w:val="20"/>
                <w:szCs w:val="20"/>
              </w:rPr>
              <w:t>-</w:t>
            </w:r>
          </w:p>
        </w:tc>
        <w:tc>
          <w:tcPr>
            <w:tcW w:w="2091" w:type="dxa"/>
            <w:vAlign w:val="center"/>
          </w:tcPr>
          <w:p w:rsidR="00A62A7C" w:rsidRPr="00D52134" w:rsidRDefault="00A62A7C" w:rsidP="00A62A7C">
            <w:pPr>
              <w:spacing w:before="0" w:beforeAutospacing="0" w:after="0" w:afterAutospacing="0"/>
              <w:jc w:val="center"/>
              <w:rPr>
                <w:b/>
                <w:sz w:val="20"/>
                <w:szCs w:val="20"/>
              </w:rPr>
            </w:pPr>
            <w:r w:rsidRPr="00D52134">
              <w:rPr>
                <w:b/>
                <w:sz w:val="20"/>
                <w:szCs w:val="20"/>
              </w:rPr>
              <w:t>2</w:t>
            </w:r>
          </w:p>
          <w:p w:rsidR="00A62A7C" w:rsidRPr="00D52134" w:rsidRDefault="00A62A7C" w:rsidP="00A62A7C">
            <w:pPr>
              <w:spacing w:before="0" w:beforeAutospacing="0" w:after="0" w:afterAutospacing="0"/>
              <w:jc w:val="center"/>
              <w:rPr>
                <w:b/>
                <w:sz w:val="20"/>
                <w:szCs w:val="20"/>
              </w:rPr>
            </w:pPr>
          </w:p>
        </w:tc>
      </w:tr>
      <w:tr w:rsidR="00A62A7C" w:rsidRPr="00D52134" w:rsidTr="00900057">
        <w:trPr>
          <w:trHeight w:val="337"/>
        </w:trPr>
        <w:tc>
          <w:tcPr>
            <w:tcW w:w="0" w:type="auto"/>
          </w:tcPr>
          <w:p w:rsidR="00A62A7C" w:rsidRPr="00D52134" w:rsidRDefault="00A62A7C" w:rsidP="00A62A7C">
            <w:pPr>
              <w:spacing w:before="0" w:beforeAutospacing="0" w:after="0" w:afterAutospacing="0"/>
              <w:rPr>
                <w:b/>
                <w:sz w:val="20"/>
                <w:szCs w:val="20"/>
              </w:rPr>
            </w:pPr>
            <w:r w:rsidRPr="00D52134">
              <w:rPr>
                <w:b/>
                <w:sz w:val="20"/>
                <w:szCs w:val="20"/>
              </w:rPr>
              <w:t>Семинарского типа</w:t>
            </w:r>
          </w:p>
          <w:p w:rsidR="00A62A7C" w:rsidRPr="00D52134" w:rsidRDefault="00A62A7C" w:rsidP="00A62A7C">
            <w:pPr>
              <w:spacing w:before="0" w:beforeAutospacing="0" w:after="0" w:afterAutospacing="0"/>
              <w:rPr>
                <w:b/>
                <w:sz w:val="20"/>
                <w:szCs w:val="20"/>
              </w:rPr>
            </w:pPr>
            <w:r w:rsidRPr="00D52134">
              <w:rPr>
                <w:b/>
                <w:sz w:val="20"/>
                <w:szCs w:val="20"/>
              </w:rPr>
              <w:t>(семинар дискуссия)</w:t>
            </w:r>
          </w:p>
          <w:p w:rsidR="00A62A7C" w:rsidRPr="00D52134" w:rsidRDefault="00A62A7C" w:rsidP="00A62A7C">
            <w:pPr>
              <w:spacing w:before="0" w:beforeAutospacing="0" w:after="0" w:afterAutospacing="0"/>
              <w:rPr>
                <w:b/>
                <w:sz w:val="20"/>
                <w:szCs w:val="20"/>
              </w:rPr>
            </w:pPr>
          </w:p>
        </w:tc>
        <w:tc>
          <w:tcPr>
            <w:tcW w:w="3177"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693"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091" w:type="dxa"/>
            <w:vAlign w:val="center"/>
          </w:tcPr>
          <w:p w:rsidR="00A62A7C" w:rsidRPr="00D52134" w:rsidRDefault="00A62A7C" w:rsidP="00A62A7C">
            <w:pPr>
              <w:spacing w:before="0" w:beforeAutospacing="0" w:after="0" w:afterAutospacing="0"/>
              <w:jc w:val="center"/>
              <w:rPr>
                <w:b/>
                <w:sz w:val="20"/>
                <w:szCs w:val="20"/>
              </w:rPr>
            </w:pPr>
            <w:r w:rsidRPr="00D52134">
              <w:rPr>
                <w:b/>
                <w:sz w:val="20"/>
                <w:szCs w:val="20"/>
              </w:rPr>
              <w:t>-</w:t>
            </w:r>
          </w:p>
        </w:tc>
      </w:tr>
      <w:tr w:rsidR="00A62A7C" w:rsidRPr="00D52134" w:rsidTr="00900057">
        <w:tc>
          <w:tcPr>
            <w:tcW w:w="0" w:type="auto"/>
          </w:tcPr>
          <w:p w:rsidR="00A62A7C" w:rsidRPr="00D52134" w:rsidRDefault="00A62A7C" w:rsidP="00A62A7C">
            <w:pPr>
              <w:spacing w:before="0" w:beforeAutospacing="0" w:after="0" w:afterAutospacing="0"/>
              <w:rPr>
                <w:b/>
                <w:sz w:val="20"/>
                <w:szCs w:val="20"/>
              </w:rPr>
            </w:pPr>
            <w:r w:rsidRPr="00D52134">
              <w:rPr>
                <w:b/>
                <w:sz w:val="20"/>
                <w:szCs w:val="20"/>
              </w:rPr>
              <w:t>Семинарского типа</w:t>
            </w:r>
          </w:p>
          <w:p w:rsidR="00A62A7C" w:rsidRPr="00D52134" w:rsidRDefault="00A62A7C" w:rsidP="00A62A7C">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693"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4</w:t>
            </w:r>
          </w:p>
        </w:tc>
        <w:tc>
          <w:tcPr>
            <w:tcW w:w="2091" w:type="dxa"/>
            <w:vAlign w:val="center"/>
          </w:tcPr>
          <w:p w:rsidR="00A62A7C" w:rsidRPr="00D52134" w:rsidRDefault="00A62A7C" w:rsidP="00A62A7C">
            <w:pPr>
              <w:spacing w:before="0" w:beforeAutospacing="0" w:after="0" w:afterAutospacing="0"/>
              <w:jc w:val="center"/>
              <w:rPr>
                <w:b/>
                <w:sz w:val="20"/>
                <w:szCs w:val="20"/>
              </w:rPr>
            </w:pPr>
            <w:r w:rsidRPr="00D52134">
              <w:rPr>
                <w:b/>
                <w:sz w:val="20"/>
                <w:szCs w:val="20"/>
              </w:rPr>
              <w:t>4</w:t>
            </w:r>
          </w:p>
        </w:tc>
      </w:tr>
      <w:tr w:rsidR="00A62A7C" w:rsidRPr="00D52134" w:rsidTr="00900057">
        <w:tc>
          <w:tcPr>
            <w:tcW w:w="0" w:type="auto"/>
          </w:tcPr>
          <w:p w:rsidR="00A62A7C" w:rsidRPr="00D52134" w:rsidRDefault="00A62A7C" w:rsidP="00A62A7C">
            <w:pPr>
              <w:spacing w:before="0" w:beforeAutospacing="0" w:after="0" w:afterAutospacing="0"/>
              <w:rPr>
                <w:b/>
                <w:sz w:val="20"/>
                <w:szCs w:val="20"/>
              </w:rPr>
            </w:pPr>
            <w:r w:rsidRPr="00D52134">
              <w:rPr>
                <w:b/>
                <w:sz w:val="20"/>
                <w:szCs w:val="20"/>
              </w:rPr>
              <w:t>Семинарского типа</w:t>
            </w:r>
          </w:p>
          <w:p w:rsidR="00A62A7C" w:rsidRPr="00D52134" w:rsidRDefault="00A62A7C" w:rsidP="00A62A7C">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693"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091"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r>
      <w:tr w:rsidR="00A62A7C" w:rsidRPr="00D52134" w:rsidTr="00900057">
        <w:tc>
          <w:tcPr>
            <w:tcW w:w="0" w:type="auto"/>
          </w:tcPr>
          <w:p w:rsidR="00A62A7C" w:rsidRPr="00D52134" w:rsidRDefault="00A62A7C" w:rsidP="00A62A7C">
            <w:pPr>
              <w:spacing w:before="0" w:beforeAutospacing="0" w:after="0" w:afterAutospacing="0"/>
              <w:rPr>
                <w:b/>
                <w:sz w:val="20"/>
                <w:szCs w:val="20"/>
              </w:rPr>
            </w:pPr>
            <w:r w:rsidRPr="00D52134">
              <w:rPr>
                <w:b/>
                <w:sz w:val="20"/>
                <w:szCs w:val="20"/>
              </w:rPr>
              <w:t>Семинарского типа</w:t>
            </w:r>
          </w:p>
          <w:p w:rsidR="00A62A7C" w:rsidRPr="00D52134" w:rsidRDefault="00A62A7C" w:rsidP="00A62A7C">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693"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091"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r>
      <w:tr w:rsidR="00A62A7C" w:rsidRPr="00D52134" w:rsidTr="00900057">
        <w:tc>
          <w:tcPr>
            <w:tcW w:w="0" w:type="auto"/>
          </w:tcPr>
          <w:p w:rsidR="00A62A7C" w:rsidRPr="00D52134" w:rsidRDefault="00A62A7C" w:rsidP="00A62A7C">
            <w:pPr>
              <w:spacing w:before="0" w:beforeAutospacing="0" w:after="0" w:afterAutospacing="0"/>
              <w:rPr>
                <w:b/>
                <w:sz w:val="20"/>
                <w:szCs w:val="20"/>
              </w:rPr>
            </w:pPr>
            <w:r w:rsidRPr="00D52134">
              <w:rPr>
                <w:b/>
                <w:sz w:val="20"/>
                <w:szCs w:val="20"/>
              </w:rPr>
              <w:t>Промежуточная аттестация (зачет)</w:t>
            </w:r>
          </w:p>
        </w:tc>
        <w:tc>
          <w:tcPr>
            <w:tcW w:w="3177"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2,2</w:t>
            </w:r>
          </w:p>
        </w:tc>
        <w:tc>
          <w:tcPr>
            <w:tcW w:w="2693"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w:t>
            </w:r>
          </w:p>
        </w:tc>
        <w:tc>
          <w:tcPr>
            <w:tcW w:w="2091" w:type="dxa"/>
            <w:vAlign w:val="center"/>
          </w:tcPr>
          <w:p w:rsidR="00A62A7C" w:rsidRPr="00D52134" w:rsidRDefault="00A62A7C" w:rsidP="00A62A7C">
            <w:pPr>
              <w:spacing w:before="0" w:beforeAutospacing="0" w:after="0" w:afterAutospacing="0"/>
              <w:jc w:val="center"/>
              <w:rPr>
                <w:b/>
                <w:sz w:val="20"/>
                <w:szCs w:val="20"/>
              </w:rPr>
            </w:pPr>
            <w:r w:rsidRPr="00D52134">
              <w:rPr>
                <w:b/>
                <w:sz w:val="20"/>
                <w:szCs w:val="20"/>
              </w:rPr>
              <w:t>2,2</w:t>
            </w:r>
          </w:p>
        </w:tc>
      </w:tr>
      <w:tr w:rsidR="00A62A7C" w:rsidRPr="00D52134" w:rsidTr="00900057">
        <w:trPr>
          <w:trHeight w:val="160"/>
        </w:trPr>
        <w:tc>
          <w:tcPr>
            <w:tcW w:w="0" w:type="auto"/>
            <w:vAlign w:val="center"/>
          </w:tcPr>
          <w:p w:rsidR="00A62A7C" w:rsidRPr="00D52134" w:rsidRDefault="00A62A7C" w:rsidP="00A62A7C">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4,2</w:t>
            </w:r>
          </w:p>
        </w:tc>
        <w:tc>
          <w:tcPr>
            <w:tcW w:w="2693" w:type="dxa"/>
            <w:vAlign w:val="center"/>
          </w:tcPr>
          <w:p w:rsidR="00A62A7C" w:rsidRPr="00D52134" w:rsidRDefault="00A62A7C" w:rsidP="00A62A7C">
            <w:pPr>
              <w:spacing w:before="0" w:beforeAutospacing="0" w:after="0" w:afterAutospacing="0"/>
              <w:jc w:val="center"/>
              <w:rPr>
                <w:sz w:val="20"/>
                <w:szCs w:val="20"/>
              </w:rPr>
            </w:pPr>
            <w:r w:rsidRPr="00D52134">
              <w:rPr>
                <w:sz w:val="20"/>
                <w:szCs w:val="20"/>
              </w:rPr>
              <w:t>4</w:t>
            </w:r>
          </w:p>
        </w:tc>
        <w:tc>
          <w:tcPr>
            <w:tcW w:w="2091" w:type="dxa"/>
            <w:vAlign w:val="center"/>
          </w:tcPr>
          <w:p w:rsidR="00A62A7C" w:rsidRPr="00D52134" w:rsidRDefault="00A62A7C" w:rsidP="00A62A7C">
            <w:pPr>
              <w:spacing w:before="0" w:beforeAutospacing="0" w:after="0" w:afterAutospacing="0"/>
              <w:jc w:val="center"/>
              <w:rPr>
                <w:b/>
                <w:sz w:val="20"/>
                <w:szCs w:val="20"/>
              </w:rPr>
            </w:pPr>
            <w:r w:rsidRPr="00D52134">
              <w:rPr>
                <w:b/>
                <w:sz w:val="20"/>
                <w:szCs w:val="20"/>
              </w:rPr>
              <w:t>8,2</w:t>
            </w:r>
          </w:p>
        </w:tc>
      </w:tr>
    </w:tbl>
    <w:p w:rsidR="00A62A7C" w:rsidRPr="00D52134" w:rsidRDefault="00A62A7C" w:rsidP="00A62A7C">
      <w:pPr>
        <w:spacing w:before="0" w:beforeAutospacing="0" w:after="0" w:afterAutospacing="0"/>
        <w:ind w:firstLine="680"/>
        <w:rPr>
          <w:b/>
          <w:sz w:val="20"/>
          <w:szCs w:val="20"/>
        </w:rPr>
      </w:pPr>
    </w:p>
    <w:p w:rsidR="00A62A7C" w:rsidRPr="00D52134" w:rsidRDefault="00A62A7C" w:rsidP="00A62A7C">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A62A7C" w:rsidRPr="00730FEB" w:rsidRDefault="00A62A7C" w:rsidP="00A62A7C">
      <w:pPr>
        <w:spacing w:before="0" w:beforeAutospacing="0" w:after="0" w:afterAutospacing="0"/>
        <w:rPr>
          <w:b/>
          <w:sz w:val="20"/>
          <w:szCs w:val="20"/>
        </w:rPr>
      </w:pPr>
    </w:p>
    <w:p w:rsidR="00A62A7C" w:rsidRPr="00730FEB" w:rsidRDefault="00A62A7C" w:rsidP="00A62A7C">
      <w:pPr>
        <w:pStyle w:val="1c"/>
        <w:tabs>
          <w:tab w:val="right" w:leader="dot" w:pos="9600"/>
        </w:tabs>
        <w:spacing w:before="0" w:beforeAutospacing="0" w:after="0" w:afterAutospacing="0"/>
        <w:ind w:left="0"/>
        <w:rPr>
          <w:b/>
          <w:sz w:val="20"/>
        </w:rPr>
      </w:pPr>
      <w:r w:rsidRPr="00730FEB">
        <w:rPr>
          <w:b/>
          <w:sz w:val="20"/>
        </w:rPr>
        <w:t xml:space="preserve">6. Методические указания по освоению дисциплины </w:t>
      </w:r>
    </w:p>
    <w:p w:rsidR="00A62A7C" w:rsidRPr="00D52134" w:rsidRDefault="00A62A7C" w:rsidP="00A62A7C">
      <w:pPr>
        <w:tabs>
          <w:tab w:val="center" w:pos="4677"/>
          <w:tab w:val="right" w:pos="9355"/>
        </w:tabs>
        <w:suppressAutoHyphens/>
        <w:spacing w:before="0" w:beforeAutospacing="0" w:after="0" w:afterAutospacing="0"/>
        <w:jc w:val="both"/>
        <w:rPr>
          <w:b/>
          <w:sz w:val="20"/>
          <w:szCs w:val="20"/>
        </w:rPr>
      </w:pPr>
      <w:r w:rsidRPr="00D52134">
        <w:rPr>
          <w:b/>
          <w:sz w:val="20"/>
          <w:szCs w:val="20"/>
        </w:rPr>
        <w:t>6.1 Учебно-методическое обеспечение дисциплины</w:t>
      </w:r>
    </w:p>
    <w:p w:rsidR="00A62A7C" w:rsidRPr="00D52134" w:rsidRDefault="00A62A7C" w:rsidP="00A62A7C">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62A7C" w:rsidRPr="00D52134" w:rsidRDefault="00A62A7C" w:rsidP="00A62A7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62A7C" w:rsidRPr="00D52134" w:rsidRDefault="00A62A7C" w:rsidP="00A62A7C">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62A7C" w:rsidRPr="00D52134" w:rsidRDefault="00A62A7C" w:rsidP="00A62A7C">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Методические указания «Введение в технологию обучения».</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Методические указания по проведению занятия «Семинар – обсуждение реферата».</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A62A7C" w:rsidRPr="00D52134" w:rsidRDefault="00A62A7C" w:rsidP="00730FEB">
      <w:pPr>
        <w:numPr>
          <w:ilvl w:val="0"/>
          <w:numId w:val="70"/>
        </w:numPr>
        <w:tabs>
          <w:tab w:val="left" w:pos="1429"/>
        </w:tabs>
        <w:spacing w:before="0" w:beforeAutospacing="0" w:after="0" w:afterAutospacing="0"/>
        <w:ind w:left="709" w:firstLine="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A62A7C" w:rsidRPr="00D52134" w:rsidRDefault="00A62A7C" w:rsidP="00A62A7C">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A62A7C" w:rsidRPr="00D52134" w:rsidRDefault="00A62A7C" w:rsidP="00A62A7C">
      <w:pPr>
        <w:spacing w:before="0" w:beforeAutospacing="0" w:after="0" w:afterAutospacing="0"/>
        <w:rPr>
          <w:b/>
          <w:sz w:val="20"/>
          <w:szCs w:val="20"/>
        </w:rPr>
      </w:pPr>
    </w:p>
    <w:p w:rsidR="00A62A7C" w:rsidRPr="00D52134" w:rsidRDefault="00A62A7C" w:rsidP="00A62A7C">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296FD5" w:rsidRPr="00296FD5" w:rsidRDefault="00296FD5" w:rsidP="00296FD5">
      <w:pPr>
        <w:spacing w:before="0" w:beforeAutospacing="0" w:after="0" w:afterAutospacing="0"/>
        <w:ind w:firstLine="709"/>
        <w:rPr>
          <w:sz w:val="20"/>
          <w:szCs w:val="20"/>
        </w:rPr>
      </w:pPr>
      <w:r w:rsidRPr="00296FD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96FD5" w:rsidRPr="00296FD5" w:rsidRDefault="00296FD5" w:rsidP="00296FD5">
      <w:pPr>
        <w:spacing w:before="0" w:beforeAutospacing="0" w:after="0" w:afterAutospacing="0"/>
        <w:ind w:firstLine="709"/>
        <w:rPr>
          <w:sz w:val="20"/>
          <w:szCs w:val="20"/>
        </w:rPr>
      </w:pPr>
      <w:r w:rsidRPr="00296FD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96FD5">
        <w:rPr>
          <w:sz w:val="20"/>
          <w:szCs w:val="20"/>
        </w:rPr>
        <w:t>тифлоинформационных</w:t>
      </w:r>
      <w:proofErr w:type="spellEnd"/>
      <w:r w:rsidRPr="00296FD5">
        <w:rPr>
          <w:sz w:val="20"/>
          <w:szCs w:val="20"/>
        </w:rPr>
        <w:t xml:space="preserve"> устройств.</w:t>
      </w:r>
    </w:p>
    <w:p w:rsidR="00296FD5" w:rsidRPr="00296FD5" w:rsidRDefault="00296FD5" w:rsidP="00296FD5">
      <w:pPr>
        <w:spacing w:before="0" w:beforeAutospacing="0" w:after="0" w:afterAutospacing="0"/>
        <w:ind w:firstLine="709"/>
        <w:rPr>
          <w:sz w:val="20"/>
          <w:szCs w:val="20"/>
        </w:rPr>
      </w:pPr>
      <w:r w:rsidRPr="00296FD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96FD5" w:rsidRPr="00296FD5" w:rsidRDefault="00296FD5" w:rsidP="00296FD5">
      <w:pPr>
        <w:spacing w:before="0" w:beforeAutospacing="0" w:after="0" w:afterAutospacing="0"/>
        <w:ind w:firstLine="709"/>
        <w:rPr>
          <w:sz w:val="20"/>
          <w:szCs w:val="20"/>
        </w:rPr>
      </w:pPr>
      <w:r w:rsidRPr="00296FD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96FD5" w:rsidRPr="00296FD5" w:rsidRDefault="00296FD5" w:rsidP="00296FD5">
      <w:pPr>
        <w:spacing w:before="0" w:beforeAutospacing="0" w:after="0" w:afterAutospacing="0"/>
        <w:ind w:firstLine="709"/>
        <w:rPr>
          <w:sz w:val="20"/>
          <w:szCs w:val="20"/>
        </w:rPr>
      </w:pPr>
      <w:r w:rsidRPr="00296FD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96FD5" w:rsidRPr="00296FD5" w:rsidRDefault="00296FD5" w:rsidP="00296FD5">
      <w:pPr>
        <w:spacing w:before="0" w:beforeAutospacing="0" w:after="0" w:afterAutospacing="0"/>
        <w:ind w:firstLine="709"/>
        <w:rPr>
          <w:sz w:val="20"/>
          <w:szCs w:val="20"/>
        </w:rPr>
      </w:pPr>
      <w:r w:rsidRPr="00296FD5">
        <w:rPr>
          <w:sz w:val="20"/>
          <w:szCs w:val="20"/>
        </w:rPr>
        <w:t>При проведении промежуточной аттестации по дисциплине обеспечивается соблюдение следующих общих требований:</w:t>
      </w:r>
    </w:p>
    <w:p w:rsidR="00296FD5" w:rsidRPr="00296FD5" w:rsidRDefault="00296FD5" w:rsidP="00296FD5">
      <w:pPr>
        <w:spacing w:before="0" w:beforeAutospacing="0" w:after="0" w:afterAutospacing="0"/>
        <w:ind w:firstLine="709"/>
        <w:rPr>
          <w:sz w:val="20"/>
          <w:szCs w:val="20"/>
        </w:rPr>
      </w:pPr>
      <w:r w:rsidRPr="00296FD5">
        <w:rPr>
          <w:sz w:val="20"/>
          <w:szCs w:val="20"/>
        </w:rPr>
        <w:t>-</w:t>
      </w:r>
      <w:r w:rsidRPr="00296FD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96FD5" w:rsidRPr="00296FD5" w:rsidRDefault="00296FD5" w:rsidP="00296FD5">
      <w:pPr>
        <w:spacing w:before="0" w:beforeAutospacing="0" w:after="0" w:afterAutospacing="0"/>
        <w:ind w:firstLine="709"/>
        <w:rPr>
          <w:sz w:val="20"/>
          <w:szCs w:val="20"/>
        </w:rPr>
      </w:pPr>
      <w:r w:rsidRPr="00296FD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96FD5" w:rsidRPr="00296FD5" w:rsidRDefault="00296FD5" w:rsidP="00296FD5">
      <w:pPr>
        <w:spacing w:before="0" w:beforeAutospacing="0" w:after="0" w:afterAutospacing="0"/>
        <w:ind w:firstLine="709"/>
        <w:rPr>
          <w:sz w:val="20"/>
          <w:szCs w:val="20"/>
        </w:rPr>
      </w:pPr>
      <w:r w:rsidRPr="00296FD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96FD5" w:rsidRPr="00296FD5" w:rsidRDefault="00296FD5" w:rsidP="00296FD5">
      <w:pPr>
        <w:spacing w:before="0" w:beforeAutospacing="0" w:after="0" w:afterAutospacing="0"/>
        <w:ind w:firstLine="709"/>
        <w:rPr>
          <w:sz w:val="20"/>
          <w:szCs w:val="20"/>
        </w:rPr>
      </w:pPr>
      <w:r w:rsidRPr="00296FD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96FD5" w:rsidRPr="00296FD5" w:rsidRDefault="00296FD5" w:rsidP="00296FD5">
      <w:pPr>
        <w:spacing w:before="0" w:beforeAutospacing="0" w:after="0" w:afterAutospacing="0"/>
        <w:ind w:firstLine="709"/>
        <w:rPr>
          <w:sz w:val="20"/>
          <w:szCs w:val="20"/>
        </w:rPr>
      </w:pPr>
      <w:r w:rsidRPr="00296FD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96FD5" w:rsidRPr="00296FD5" w:rsidRDefault="00296FD5" w:rsidP="00296FD5">
      <w:pPr>
        <w:spacing w:before="0" w:beforeAutospacing="0" w:after="0" w:afterAutospacing="0"/>
        <w:ind w:firstLine="709"/>
        <w:rPr>
          <w:sz w:val="20"/>
          <w:szCs w:val="20"/>
        </w:rPr>
      </w:pPr>
      <w:r w:rsidRPr="00296FD5">
        <w:rPr>
          <w:sz w:val="20"/>
          <w:szCs w:val="20"/>
        </w:rPr>
        <w:t>- продолжительность сдачи экзамена, проводимого в письменной форме, - не более чем на 90 минут;</w:t>
      </w:r>
    </w:p>
    <w:p w:rsidR="00296FD5" w:rsidRPr="00296FD5" w:rsidRDefault="00296FD5" w:rsidP="00296FD5">
      <w:pPr>
        <w:spacing w:before="0" w:beforeAutospacing="0" w:after="0" w:afterAutospacing="0"/>
        <w:ind w:firstLine="709"/>
        <w:rPr>
          <w:sz w:val="20"/>
          <w:szCs w:val="20"/>
        </w:rPr>
      </w:pPr>
      <w:r w:rsidRPr="00296FD5">
        <w:rPr>
          <w:sz w:val="20"/>
          <w:szCs w:val="20"/>
        </w:rPr>
        <w:t>- продолжительность подготовки обучающегося к ответу на экзамене, проводимом в устной форме, - не более чем на 20 минут.</w:t>
      </w:r>
    </w:p>
    <w:p w:rsidR="00296FD5" w:rsidRPr="00296FD5" w:rsidRDefault="00296FD5" w:rsidP="00296FD5">
      <w:pPr>
        <w:spacing w:before="0" w:beforeAutospacing="0" w:after="0" w:afterAutospacing="0"/>
        <w:ind w:firstLine="709"/>
        <w:rPr>
          <w:sz w:val="20"/>
          <w:szCs w:val="20"/>
        </w:rPr>
      </w:pPr>
      <w:r w:rsidRPr="00296FD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96FD5" w:rsidRPr="00296FD5" w:rsidRDefault="00296FD5" w:rsidP="00296FD5">
      <w:pPr>
        <w:spacing w:before="0" w:beforeAutospacing="0" w:after="0" w:afterAutospacing="0"/>
        <w:ind w:firstLine="709"/>
        <w:rPr>
          <w:sz w:val="20"/>
          <w:szCs w:val="20"/>
        </w:rPr>
      </w:pPr>
      <w:r w:rsidRPr="00296FD5">
        <w:rPr>
          <w:sz w:val="20"/>
          <w:szCs w:val="20"/>
        </w:rPr>
        <w:t>а) для слепых:</w:t>
      </w:r>
    </w:p>
    <w:p w:rsidR="00296FD5" w:rsidRPr="00296FD5" w:rsidRDefault="00296FD5" w:rsidP="00296FD5">
      <w:pPr>
        <w:spacing w:before="0" w:beforeAutospacing="0" w:after="0" w:afterAutospacing="0"/>
        <w:ind w:firstLine="709"/>
        <w:rPr>
          <w:sz w:val="20"/>
          <w:szCs w:val="20"/>
        </w:rPr>
      </w:pPr>
      <w:r w:rsidRPr="00296FD5">
        <w:rPr>
          <w:sz w:val="20"/>
          <w:szCs w:val="20"/>
        </w:rPr>
        <w:t>-</w:t>
      </w:r>
      <w:r w:rsidRPr="00296FD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96FD5" w:rsidRPr="00296FD5" w:rsidRDefault="00296FD5" w:rsidP="00296FD5">
      <w:pPr>
        <w:spacing w:before="0" w:beforeAutospacing="0" w:after="0" w:afterAutospacing="0"/>
        <w:ind w:firstLine="709"/>
        <w:rPr>
          <w:sz w:val="20"/>
          <w:szCs w:val="20"/>
        </w:rPr>
      </w:pPr>
      <w:r w:rsidRPr="00296FD5">
        <w:rPr>
          <w:sz w:val="20"/>
          <w:szCs w:val="20"/>
        </w:rPr>
        <w:t xml:space="preserve">- письменные задания выполняются обучающимися с использованием клавиатуры с азбукой Брайля, либо </w:t>
      </w:r>
      <w:proofErr w:type="spellStart"/>
      <w:r w:rsidRPr="00296FD5">
        <w:rPr>
          <w:sz w:val="20"/>
          <w:szCs w:val="20"/>
        </w:rPr>
        <w:t>надиктовываются</w:t>
      </w:r>
      <w:proofErr w:type="spellEnd"/>
      <w:r w:rsidRPr="00296FD5">
        <w:rPr>
          <w:sz w:val="20"/>
          <w:szCs w:val="20"/>
        </w:rPr>
        <w:t xml:space="preserve"> ассистенту;</w:t>
      </w:r>
    </w:p>
    <w:p w:rsidR="00296FD5" w:rsidRPr="00296FD5" w:rsidRDefault="00296FD5" w:rsidP="00296FD5">
      <w:pPr>
        <w:spacing w:before="0" w:beforeAutospacing="0" w:after="0" w:afterAutospacing="0"/>
        <w:ind w:firstLine="709"/>
        <w:rPr>
          <w:sz w:val="20"/>
          <w:szCs w:val="20"/>
        </w:rPr>
      </w:pPr>
      <w:r w:rsidRPr="00296FD5">
        <w:rPr>
          <w:sz w:val="20"/>
          <w:szCs w:val="20"/>
        </w:rPr>
        <w:t>б) для слабовидящих:</w:t>
      </w:r>
    </w:p>
    <w:p w:rsidR="00296FD5" w:rsidRPr="00296FD5" w:rsidRDefault="00296FD5" w:rsidP="00296FD5">
      <w:pPr>
        <w:spacing w:before="0" w:beforeAutospacing="0" w:after="0" w:afterAutospacing="0"/>
        <w:ind w:firstLine="709"/>
        <w:rPr>
          <w:sz w:val="20"/>
          <w:szCs w:val="20"/>
        </w:rPr>
      </w:pPr>
      <w:r w:rsidRPr="00296FD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96FD5">
        <w:rPr>
          <w:sz w:val="20"/>
          <w:szCs w:val="20"/>
        </w:rPr>
        <w:t>Jaws</w:t>
      </w:r>
      <w:proofErr w:type="spellEnd"/>
      <w:r w:rsidRPr="00296FD5">
        <w:rPr>
          <w:sz w:val="20"/>
          <w:szCs w:val="20"/>
        </w:rPr>
        <w:t>;</w:t>
      </w:r>
    </w:p>
    <w:p w:rsidR="00296FD5" w:rsidRPr="00296FD5" w:rsidRDefault="00296FD5" w:rsidP="00296FD5">
      <w:pPr>
        <w:spacing w:before="0" w:beforeAutospacing="0" w:after="0" w:afterAutospacing="0"/>
        <w:ind w:firstLine="709"/>
        <w:rPr>
          <w:sz w:val="20"/>
          <w:szCs w:val="20"/>
        </w:rPr>
      </w:pPr>
      <w:r w:rsidRPr="00296FD5">
        <w:rPr>
          <w:sz w:val="20"/>
          <w:szCs w:val="20"/>
        </w:rPr>
        <w:t>- обеспечивается индивидуальное равномерное освещение не менее 300 люкс;</w:t>
      </w:r>
    </w:p>
    <w:p w:rsidR="00296FD5" w:rsidRPr="00296FD5" w:rsidRDefault="00296FD5" w:rsidP="00296FD5">
      <w:pPr>
        <w:spacing w:before="0" w:beforeAutospacing="0" w:after="0" w:afterAutospacing="0"/>
        <w:ind w:firstLine="709"/>
        <w:rPr>
          <w:sz w:val="20"/>
          <w:szCs w:val="20"/>
        </w:rPr>
      </w:pPr>
      <w:r w:rsidRPr="00296FD5">
        <w:rPr>
          <w:sz w:val="20"/>
          <w:szCs w:val="20"/>
        </w:rPr>
        <w:t xml:space="preserve">- при необходимости обучающимся предоставляется увеличивающее </w:t>
      </w:r>
      <w:proofErr w:type="spellStart"/>
      <w:r w:rsidRPr="00296FD5">
        <w:rPr>
          <w:sz w:val="20"/>
          <w:szCs w:val="20"/>
        </w:rPr>
        <w:t>устройство,допускается</w:t>
      </w:r>
      <w:proofErr w:type="spellEnd"/>
      <w:r w:rsidRPr="00296FD5">
        <w:rPr>
          <w:sz w:val="20"/>
          <w:szCs w:val="20"/>
        </w:rPr>
        <w:t xml:space="preserve"> использование увеличивающих устройств, имеющихся у обучающихся;</w:t>
      </w:r>
    </w:p>
    <w:p w:rsidR="00296FD5" w:rsidRPr="00296FD5" w:rsidRDefault="00296FD5" w:rsidP="00296FD5">
      <w:pPr>
        <w:spacing w:before="0" w:beforeAutospacing="0" w:after="0" w:afterAutospacing="0"/>
        <w:ind w:firstLine="709"/>
        <w:rPr>
          <w:sz w:val="20"/>
          <w:szCs w:val="20"/>
        </w:rPr>
      </w:pPr>
      <w:r w:rsidRPr="00296FD5">
        <w:rPr>
          <w:sz w:val="20"/>
          <w:szCs w:val="20"/>
        </w:rPr>
        <w:t>в) для глухих и слабослышащих, с тяжелыми нарушениями речи:</w:t>
      </w:r>
    </w:p>
    <w:p w:rsidR="00296FD5" w:rsidRPr="00296FD5" w:rsidRDefault="00296FD5" w:rsidP="00296FD5">
      <w:pPr>
        <w:spacing w:before="0" w:beforeAutospacing="0" w:after="0" w:afterAutospacing="0"/>
        <w:ind w:firstLine="709"/>
        <w:rPr>
          <w:sz w:val="20"/>
          <w:szCs w:val="20"/>
        </w:rPr>
      </w:pPr>
      <w:r w:rsidRPr="00296FD5">
        <w:rPr>
          <w:sz w:val="20"/>
          <w:szCs w:val="20"/>
        </w:rPr>
        <w:lastRenderedPageBreak/>
        <w:t>- имеется в наличии информационная система "Исток" для слабослышащих коллективного пользования;</w:t>
      </w:r>
    </w:p>
    <w:p w:rsidR="00296FD5" w:rsidRPr="00296FD5" w:rsidRDefault="00296FD5" w:rsidP="00296FD5">
      <w:pPr>
        <w:spacing w:before="0" w:beforeAutospacing="0" w:after="0" w:afterAutospacing="0"/>
        <w:ind w:firstLine="709"/>
        <w:rPr>
          <w:sz w:val="20"/>
          <w:szCs w:val="20"/>
        </w:rPr>
      </w:pPr>
      <w:r w:rsidRPr="00296FD5">
        <w:rPr>
          <w:sz w:val="20"/>
          <w:szCs w:val="20"/>
        </w:rPr>
        <w:t>- по их желанию испытания проводятся в электронной или письменной форме;</w:t>
      </w:r>
    </w:p>
    <w:p w:rsidR="00296FD5" w:rsidRPr="00296FD5" w:rsidRDefault="00296FD5" w:rsidP="00296FD5">
      <w:pPr>
        <w:spacing w:before="0" w:beforeAutospacing="0" w:after="0" w:afterAutospacing="0"/>
        <w:ind w:firstLine="709"/>
        <w:rPr>
          <w:sz w:val="20"/>
          <w:szCs w:val="20"/>
        </w:rPr>
      </w:pPr>
      <w:r w:rsidRPr="00296FD5">
        <w:rPr>
          <w:sz w:val="20"/>
          <w:szCs w:val="20"/>
        </w:rPr>
        <w:t>г) для лиц с нарушениями опорно-двигательного аппарата:</w:t>
      </w:r>
    </w:p>
    <w:p w:rsidR="00296FD5" w:rsidRPr="00296FD5" w:rsidRDefault="00296FD5" w:rsidP="00296FD5">
      <w:pPr>
        <w:spacing w:before="0" w:beforeAutospacing="0" w:after="0" w:afterAutospacing="0"/>
        <w:ind w:firstLine="709"/>
        <w:rPr>
          <w:sz w:val="20"/>
          <w:szCs w:val="20"/>
        </w:rPr>
      </w:pPr>
      <w:r w:rsidRPr="00296FD5">
        <w:rPr>
          <w:sz w:val="20"/>
          <w:szCs w:val="20"/>
        </w:rPr>
        <w:t xml:space="preserve">- тестовые и </w:t>
      </w:r>
      <w:proofErr w:type="spellStart"/>
      <w:r w:rsidRPr="00296FD5">
        <w:rPr>
          <w:sz w:val="20"/>
          <w:szCs w:val="20"/>
        </w:rPr>
        <w:t>тренинговые</w:t>
      </w:r>
      <w:proofErr w:type="spellEnd"/>
      <w:r w:rsidRPr="00296FD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96FD5" w:rsidRPr="00296FD5" w:rsidRDefault="00296FD5" w:rsidP="00296FD5">
      <w:pPr>
        <w:spacing w:before="0" w:beforeAutospacing="0" w:after="0" w:afterAutospacing="0"/>
        <w:ind w:firstLine="709"/>
        <w:rPr>
          <w:sz w:val="20"/>
          <w:szCs w:val="20"/>
        </w:rPr>
      </w:pPr>
      <w:r w:rsidRPr="00296FD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96FD5" w:rsidRPr="00296FD5" w:rsidRDefault="00296FD5" w:rsidP="00296FD5">
      <w:pPr>
        <w:spacing w:before="0" w:beforeAutospacing="0" w:after="0" w:afterAutospacing="0"/>
        <w:ind w:firstLine="709"/>
        <w:rPr>
          <w:sz w:val="20"/>
          <w:szCs w:val="20"/>
        </w:rPr>
      </w:pPr>
      <w:r w:rsidRPr="00296FD5">
        <w:rPr>
          <w:sz w:val="20"/>
          <w:szCs w:val="20"/>
        </w:rPr>
        <w:t>- по их желанию испытания проводятся в устной форме.</w:t>
      </w:r>
    </w:p>
    <w:p w:rsidR="00A62A7C" w:rsidRDefault="00296FD5" w:rsidP="00296FD5">
      <w:pPr>
        <w:spacing w:before="0" w:beforeAutospacing="0" w:after="0" w:afterAutospacing="0"/>
        <w:ind w:firstLine="709"/>
        <w:rPr>
          <w:sz w:val="20"/>
          <w:szCs w:val="20"/>
        </w:rPr>
      </w:pPr>
      <w:r w:rsidRPr="00296FD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96FD5" w:rsidRPr="00D52134" w:rsidRDefault="00296FD5" w:rsidP="00296FD5">
      <w:pPr>
        <w:spacing w:before="0" w:beforeAutospacing="0" w:after="0" w:afterAutospacing="0"/>
        <w:ind w:firstLine="709"/>
        <w:rPr>
          <w:b/>
          <w:sz w:val="20"/>
          <w:szCs w:val="20"/>
        </w:rPr>
      </w:pPr>
    </w:p>
    <w:p w:rsidR="00A62A7C" w:rsidRPr="00D52134" w:rsidRDefault="00A62A7C" w:rsidP="00A62A7C">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A62A7C" w:rsidRPr="00D52134" w:rsidRDefault="00A62A7C" w:rsidP="00A62A7C">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A62A7C" w:rsidRPr="00D52134" w:rsidRDefault="00A62A7C" w:rsidP="00A62A7C">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A62A7C" w:rsidRPr="00D52134" w:rsidRDefault="00A62A7C" w:rsidP="00A62A7C">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A62A7C" w:rsidRPr="00D52134" w:rsidRDefault="00A62A7C" w:rsidP="00A62A7C">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62A7C" w:rsidRPr="00D52134" w:rsidRDefault="00A62A7C" w:rsidP="00A62A7C">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A62A7C" w:rsidRPr="00D52134" w:rsidRDefault="00A62A7C" w:rsidP="00A62A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A62A7C" w:rsidRPr="00D52134" w:rsidRDefault="00A62A7C" w:rsidP="00A62A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62A7C" w:rsidRPr="00D52134" w:rsidRDefault="00A62A7C" w:rsidP="00A62A7C">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A62A7C" w:rsidRPr="00D52134" w:rsidRDefault="00A62A7C" w:rsidP="00A62A7C">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A62A7C" w:rsidRPr="00D52134" w:rsidRDefault="00A62A7C" w:rsidP="00A62A7C">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A62A7C" w:rsidRPr="00D52134" w:rsidRDefault="00A62A7C" w:rsidP="00A62A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A62A7C" w:rsidRPr="00D52134" w:rsidRDefault="00A62A7C" w:rsidP="00A62A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A62A7C" w:rsidRPr="00D52134" w:rsidRDefault="00A62A7C" w:rsidP="00A62A7C">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A62A7C" w:rsidRPr="00D52134" w:rsidRDefault="00A62A7C" w:rsidP="00A62A7C">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A62A7C" w:rsidRPr="00D52134" w:rsidRDefault="00A62A7C" w:rsidP="00A62A7C">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62A7C" w:rsidRPr="00D52134" w:rsidRDefault="00A62A7C" w:rsidP="00A62A7C">
      <w:pPr>
        <w:suppressAutoHyphens/>
        <w:overflowPunct w:val="0"/>
        <w:autoSpaceDE w:val="0"/>
        <w:autoSpaceDN w:val="0"/>
        <w:adjustRightInd w:val="0"/>
        <w:spacing w:before="0" w:beforeAutospacing="0" w:after="0" w:afterAutospacing="0"/>
        <w:ind w:firstLine="708"/>
        <w:rPr>
          <w:b/>
          <w:bCs/>
          <w:kern w:val="32"/>
          <w:sz w:val="20"/>
          <w:szCs w:val="20"/>
        </w:rPr>
      </w:pPr>
    </w:p>
    <w:p w:rsidR="00A62A7C" w:rsidRPr="00730FEB" w:rsidRDefault="00681DB4" w:rsidP="00A62A7C">
      <w:pPr>
        <w:pStyle w:val="1c"/>
        <w:tabs>
          <w:tab w:val="right" w:leader="dot" w:pos="9600"/>
        </w:tabs>
        <w:spacing w:before="0" w:beforeAutospacing="0" w:after="0" w:afterAutospacing="0"/>
        <w:ind w:left="0" w:firstLine="567"/>
        <w:rPr>
          <w:b/>
          <w:sz w:val="20"/>
        </w:rPr>
      </w:pPr>
      <w:r>
        <w:rPr>
          <w:b/>
          <w:sz w:val="20"/>
        </w:rPr>
        <w:t>7</w:t>
      </w:r>
      <w:r w:rsidR="00A62A7C" w:rsidRPr="00730FEB">
        <w:rPr>
          <w:b/>
          <w:sz w:val="20"/>
        </w:rPr>
        <w:t>. Учебно-методическое и информационное обеспечение дисциплины</w:t>
      </w:r>
    </w:p>
    <w:p w:rsidR="00A62A7C" w:rsidRPr="00D52134" w:rsidRDefault="00681DB4" w:rsidP="00A62A7C">
      <w:pPr>
        <w:spacing w:before="0" w:beforeAutospacing="0" w:after="0" w:afterAutospacing="0"/>
        <w:ind w:firstLine="567"/>
        <w:rPr>
          <w:b/>
          <w:sz w:val="20"/>
          <w:szCs w:val="20"/>
        </w:rPr>
      </w:pPr>
      <w:r>
        <w:rPr>
          <w:b/>
          <w:sz w:val="20"/>
          <w:szCs w:val="20"/>
        </w:rPr>
        <w:t>7</w:t>
      </w:r>
      <w:r w:rsidR="00A62A7C" w:rsidRPr="00D52134">
        <w:rPr>
          <w:b/>
          <w:sz w:val="20"/>
          <w:szCs w:val="20"/>
        </w:rPr>
        <w:t xml:space="preserve">.1. Рекомендуемая литература </w:t>
      </w:r>
    </w:p>
    <w:p w:rsidR="00A62A7C" w:rsidRPr="00D52134" w:rsidRDefault="00A62A7C" w:rsidP="00A62A7C">
      <w:pPr>
        <w:suppressAutoHyphens/>
        <w:spacing w:before="0" w:beforeAutospacing="0" w:after="0" w:afterAutospacing="0"/>
        <w:ind w:firstLine="709"/>
        <w:jc w:val="both"/>
        <w:rPr>
          <w:b/>
          <w:sz w:val="20"/>
          <w:szCs w:val="20"/>
        </w:rPr>
      </w:pPr>
    </w:p>
    <w:p w:rsidR="00A62A7C" w:rsidRPr="00D52134" w:rsidRDefault="00A62A7C" w:rsidP="00A62A7C">
      <w:pPr>
        <w:suppressAutoHyphens/>
        <w:spacing w:before="0" w:beforeAutospacing="0" w:after="0" w:afterAutospacing="0"/>
        <w:ind w:firstLine="709"/>
        <w:jc w:val="both"/>
        <w:rPr>
          <w:b/>
          <w:sz w:val="20"/>
          <w:szCs w:val="20"/>
        </w:rPr>
      </w:pPr>
      <w:r w:rsidRPr="00D52134">
        <w:rPr>
          <w:b/>
          <w:sz w:val="20"/>
          <w:szCs w:val="20"/>
        </w:rPr>
        <w:t xml:space="preserve">Нормативные правовые акты </w:t>
      </w:r>
    </w:p>
    <w:p w:rsidR="00A62A7C" w:rsidRPr="00D52134" w:rsidRDefault="00A62A7C" w:rsidP="00A62A7C">
      <w:pPr>
        <w:numPr>
          <w:ilvl w:val="0"/>
          <w:numId w:val="72"/>
        </w:numPr>
        <w:tabs>
          <w:tab w:val="left" w:pos="180"/>
          <w:tab w:val="left" w:pos="1080"/>
        </w:tabs>
        <w:spacing w:before="0" w:beforeAutospacing="0" w:after="0" w:afterAutospacing="0"/>
        <w:ind w:left="0" w:firstLine="709"/>
        <w:contextualSpacing/>
        <w:jc w:val="both"/>
        <w:rPr>
          <w:sz w:val="20"/>
          <w:szCs w:val="20"/>
        </w:rPr>
      </w:pPr>
      <w:r w:rsidRPr="00D52134">
        <w:rPr>
          <w:sz w:val="20"/>
          <w:szCs w:val="20"/>
        </w:rPr>
        <w:t>"Декларация о правах инвалидов" (Принята 09.12.1975 Резолюцией 3447 (XXX) на 2433-ем пленарном заседании Генеральной Ассамблеи ООН).</w:t>
      </w:r>
    </w:p>
    <w:p w:rsidR="00A62A7C" w:rsidRPr="00D52134" w:rsidRDefault="00A62A7C" w:rsidP="00A62A7C">
      <w:pPr>
        <w:numPr>
          <w:ilvl w:val="0"/>
          <w:numId w:val="72"/>
        </w:numPr>
        <w:tabs>
          <w:tab w:val="left" w:pos="180"/>
          <w:tab w:val="left" w:pos="1080"/>
        </w:tabs>
        <w:spacing w:before="0" w:beforeAutospacing="0" w:after="0" w:afterAutospacing="0"/>
        <w:ind w:left="0" w:firstLine="709"/>
        <w:contextualSpacing/>
        <w:jc w:val="both"/>
        <w:rPr>
          <w:sz w:val="20"/>
          <w:szCs w:val="20"/>
        </w:rPr>
      </w:pPr>
      <w:r w:rsidRPr="00D52134">
        <w:rPr>
          <w:sz w:val="20"/>
          <w:szCs w:val="20"/>
        </w:rPr>
        <w:t>Федеральный закон от 24.11.1995 N 181-ФЗ (ред. от 07.03.2017) "О социальной защите инвалидов в Российской Федерации" (ред. от 07.03.2017) // "Российская газета", N 234, 02.12.1995.</w:t>
      </w:r>
    </w:p>
    <w:p w:rsidR="00A62A7C" w:rsidRPr="00D52134" w:rsidRDefault="00A62A7C" w:rsidP="00A62A7C">
      <w:pPr>
        <w:tabs>
          <w:tab w:val="left" w:pos="900"/>
        </w:tabs>
        <w:spacing w:before="0" w:beforeAutospacing="0" w:after="0" w:afterAutospacing="0"/>
        <w:ind w:firstLine="567"/>
        <w:rPr>
          <w:b/>
          <w:sz w:val="20"/>
          <w:szCs w:val="20"/>
        </w:rPr>
      </w:pPr>
    </w:p>
    <w:p w:rsidR="00A62A7C" w:rsidRPr="00D52134" w:rsidRDefault="00A62A7C" w:rsidP="00A62A7C">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DC7DD2" w:rsidRPr="00DC7DD2" w:rsidRDefault="00DC7DD2" w:rsidP="00DC7DD2">
      <w:pPr>
        <w:pStyle w:val="affffffffff0"/>
        <w:numPr>
          <w:ilvl w:val="0"/>
          <w:numId w:val="78"/>
        </w:numPr>
        <w:spacing w:before="0" w:beforeAutospacing="0" w:after="0" w:afterAutospacing="0"/>
        <w:rPr>
          <w:rFonts w:ascii="Times New Roman" w:eastAsia="Times New Roman" w:hAnsi="Times New Roman" w:cs="Times New Roman"/>
          <w:color w:val="000000"/>
          <w:sz w:val="20"/>
          <w:szCs w:val="20"/>
        </w:rPr>
      </w:pPr>
      <w:proofErr w:type="spellStart"/>
      <w:r w:rsidRPr="00DC7DD2">
        <w:rPr>
          <w:rFonts w:ascii="Times New Roman" w:eastAsia="Times New Roman" w:hAnsi="Times New Roman" w:cs="Times New Roman"/>
          <w:color w:val="000000"/>
          <w:sz w:val="20"/>
          <w:szCs w:val="20"/>
        </w:rPr>
        <w:lastRenderedPageBreak/>
        <w:t>Жегульская</w:t>
      </w:r>
      <w:proofErr w:type="spellEnd"/>
      <w:r w:rsidRPr="00DC7DD2">
        <w:rPr>
          <w:rFonts w:ascii="Times New Roman" w:eastAsia="Times New Roman" w:hAnsi="Times New Roman" w:cs="Times New Roman"/>
          <w:color w:val="000000"/>
          <w:sz w:val="20"/>
          <w:szCs w:val="20"/>
        </w:rPr>
        <w:t xml:space="preserve">, Ю. В. Социальная адаптация лиц с нарушениями социализации. Сущность, виды, факторы социализации и социальной адаптации : учебное пособие для обучающихся по направлению подготовки 51.03.03 «Социально-культурная деятельность», профиль «Социально-культурная анимация и рекреация», квалификация (степень) выпускника «бакалавр» / Ю. В. </w:t>
      </w:r>
      <w:proofErr w:type="spellStart"/>
      <w:r w:rsidRPr="00DC7DD2">
        <w:rPr>
          <w:rFonts w:ascii="Times New Roman" w:eastAsia="Times New Roman" w:hAnsi="Times New Roman" w:cs="Times New Roman"/>
          <w:color w:val="000000"/>
          <w:sz w:val="20"/>
          <w:szCs w:val="20"/>
        </w:rPr>
        <w:t>Жегульская</w:t>
      </w:r>
      <w:proofErr w:type="spellEnd"/>
      <w:r w:rsidRPr="00DC7DD2">
        <w:rPr>
          <w:rFonts w:ascii="Times New Roman" w:eastAsia="Times New Roman" w:hAnsi="Times New Roman" w:cs="Times New Roman"/>
          <w:color w:val="000000"/>
          <w:sz w:val="20"/>
          <w:szCs w:val="20"/>
        </w:rPr>
        <w:t>. — Кемерово : Кемеровский государственный институт культуры, 2018. — 116 c. — ISBN 978-5-8154-0457-1. — Текст : электронный // Электронно-библиотечная система IPR BOOKS : [сайт]. — URL: http://www.iprbookshop.ru/93520.html</w:t>
      </w:r>
    </w:p>
    <w:p w:rsidR="00DC7DD2" w:rsidRPr="00DC7DD2" w:rsidRDefault="00DC7DD2" w:rsidP="00DC7DD2">
      <w:pPr>
        <w:pStyle w:val="affffffffff0"/>
        <w:numPr>
          <w:ilvl w:val="0"/>
          <w:numId w:val="78"/>
        </w:numPr>
        <w:spacing w:before="0" w:beforeAutospacing="0" w:after="0" w:afterAutospacing="0"/>
        <w:rPr>
          <w:rFonts w:ascii="Times New Roman" w:eastAsia="Times New Roman" w:hAnsi="Times New Roman" w:cs="Times New Roman"/>
          <w:color w:val="000000"/>
          <w:sz w:val="20"/>
          <w:szCs w:val="20"/>
        </w:rPr>
      </w:pPr>
      <w:r w:rsidRPr="00DC7DD2">
        <w:rPr>
          <w:rFonts w:ascii="Times New Roman" w:eastAsia="Times New Roman" w:hAnsi="Times New Roman" w:cs="Times New Roman"/>
          <w:color w:val="000000"/>
          <w:sz w:val="20"/>
          <w:szCs w:val="20"/>
        </w:rPr>
        <w:t>Захарова, И. В. Социальная психология : учебное пособие / И. В. Захарова. — Саратов : Ай Пи Ар Медиа, 2019. — 154 c. — ISBN 978-5-4497-0212-8. — Текст : электронный // Электронно-библиотечная система IPR BOOKS : [сайт]. — URL: http://www.iprbookshop.ru/86473.html</w:t>
      </w:r>
    </w:p>
    <w:p w:rsidR="00DC7DD2" w:rsidRPr="00DC7DD2" w:rsidRDefault="00DC7DD2" w:rsidP="00DC7DD2">
      <w:pPr>
        <w:pStyle w:val="affffffffff0"/>
        <w:numPr>
          <w:ilvl w:val="0"/>
          <w:numId w:val="78"/>
        </w:numPr>
        <w:spacing w:before="0" w:beforeAutospacing="0" w:after="0" w:afterAutospacing="0"/>
        <w:rPr>
          <w:rFonts w:ascii="Times New Roman" w:eastAsia="Times New Roman" w:hAnsi="Times New Roman" w:cs="Times New Roman"/>
          <w:color w:val="000000"/>
          <w:sz w:val="20"/>
          <w:szCs w:val="20"/>
        </w:rPr>
      </w:pPr>
      <w:r w:rsidRPr="00DC7DD2">
        <w:rPr>
          <w:rFonts w:ascii="Times New Roman" w:eastAsia="Times New Roman" w:hAnsi="Times New Roman" w:cs="Times New Roman"/>
          <w:color w:val="000000"/>
          <w:sz w:val="20"/>
          <w:szCs w:val="20"/>
        </w:rPr>
        <w:t xml:space="preserve">Белашева, И. В. Психологическая коррекция и реабилитация : учебное пособие (курс лекций) / И. В. Белашева, М. Л. </w:t>
      </w:r>
      <w:proofErr w:type="spellStart"/>
      <w:r w:rsidRPr="00DC7DD2">
        <w:rPr>
          <w:rFonts w:ascii="Times New Roman" w:eastAsia="Times New Roman" w:hAnsi="Times New Roman" w:cs="Times New Roman"/>
          <w:color w:val="000000"/>
          <w:sz w:val="20"/>
          <w:szCs w:val="20"/>
        </w:rPr>
        <w:t>Есаян</w:t>
      </w:r>
      <w:proofErr w:type="spellEnd"/>
      <w:r w:rsidRPr="00DC7DD2">
        <w:rPr>
          <w:rFonts w:ascii="Times New Roman" w:eastAsia="Times New Roman" w:hAnsi="Times New Roman" w:cs="Times New Roman"/>
          <w:color w:val="000000"/>
          <w:sz w:val="20"/>
          <w:szCs w:val="20"/>
        </w:rPr>
        <w:t xml:space="preserve">, И. Н. </w:t>
      </w:r>
      <w:proofErr w:type="spellStart"/>
      <w:r w:rsidRPr="00DC7DD2">
        <w:rPr>
          <w:rFonts w:ascii="Times New Roman" w:eastAsia="Times New Roman" w:hAnsi="Times New Roman" w:cs="Times New Roman"/>
          <w:color w:val="000000"/>
          <w:sz w:val="20"/>
          <w:szCs w:val="20"/>
        </w:rPr>
        <w:t>Польшакова</w:t>
      </w:r>
      <w:proofErr w:type="spellEnd"/>
      <w:r w:rsidRPr="00DC7DD2">
        <w:rPr>
          <w:rFonts w:ascii="Times New Roman" w:eastAsia="Times New Roman" w:hAnsi="Times New Roman" w:cs="Times New Roman"/>
          <w:color w:val="000000"/>
          <w:sz w:val="20"/>
          <w:szCs w:val="20"/>
        </w:rPr>
        <w:t>. — Ставрополь : Северо-Кавказский федеральный университет, 2019. — 200 c. — ISBN 2227-8397. — Текст : электронный // Электронно-библиотечная система IPR BOOKS : [сайт]. — URL: http://www.iprbookshop.ru/99457.html</w:t>
      </w:r>
    </w:p>
    <w:p w:rsidR="00A62A7C" w:rsidRPr="00D52134" w:rsidRDefault="00A62A7C" w:rsidP="00A62A7C">
      <w:pPr>
        <w:tabs>
          <w:tab w:val="left" w:pos="993"/>
        </w:tabs>
        <w:suppressAutoHyphens/>
        <w:spacing w:before="0" w:beforeAutospacing="0" w:after="0" w:afterAutospacing="0"/>
        <w:ind w:firstLine="567"/>
        <w:jc w:val="both"/>
        <w:rPr>
          <w:b/>
          <w:sz w:val="20"/>
          <w:szCs w:val="20"/>
        </w:rPr>
      </w:pPr>
    </w:p>
    <w:p w:rsidR="00A62A7C" w:rsidRPr="00D52134" w:rsidRDefault="00A62A7C" w:rsidP="00A62A7C">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DC7DD2" w:rsidRPr="00DC7DD2" w:rsidRDefault="00DC7DD2" w:rsidP="00DC7DD2">
      <w:pPr>
        <w:pStyle w:val="affffffffff0"/>
        <w:numPr>
          <w:ilvl w:val="0"/>
          <w:numId w:val="79"/>
        </w:numPr>
        <w:spacing w:before="0" w:beforeAutospacing="0" w:after="0" w:afterAutospacing="0"/>
        <w:rPr>
          <w:rFonts w:ascii="Times New Roman" w:eastAsia="Times New Roman" w:hAnsi="Times New Roman" w:cs="Times New Roman"/>
          <w:color w:val="000000"/>
          <w:sz w:val="20"/>
          <w:szCs w:val="20"/>
        </w:rPr>
      </w:pPr>
      <w:r w:rsidRPr="00DC7DD2">
        <w:rPr>
          <w:rFonts w:ascii="Times New Roman" w:eastAsia="Times New Roman" w:hAnsi="Times New Roman" w:cs="Times New Roman"/>
          <w:color w:val="000000"/>
          <w:sz w:val="20"/>
          <w:szCs w:val="20"/>
        </w:rPr>
        <w:t>Адаптация и реабилитация в социальной работе : учебное пособие / Н. Ш. Валеева, Р. В. Куприянов, Э. Р. Валеева [и др.] ; под редакцией Н. Ш. Валеева. — Казань : Казанский национальный исследовательский технологический университет, 2011. — 586 c. — ISBN 978-5-7882-1080-3. — Текст : электронный // Электронно-библиотечная система IPR BOOKS : [сайт]. — URL: http://www.iprbookshop.ru/62151.html</w:t>
      </w:r>
    </w:p>
    <w:p w:rsidR="00DC7DD2" w:rsidRPr="00DC7DD2" w:rsidRDefault="00DC7DD2" w:rsidP="00DC7DD2">
      <w:pPr>
        <w:pStyle w:val="affffffffff0"/>
        <w:numPr>
          <w:ilvl w:val="0"/>
          <w:numId w:val="79"/>
        </w:numPr>
        <w:spacing w:before="0" w:beforeAutospacing="0" w:after="0" w:afterAutospacing="0"/>
        <w:rPr>
          <w:rFonts w:ascii="Times New Roman" w:eastAsia="Times New Roman" w:hAnsi="Times New Roman" w:cs="Times New Roman"/>
          <w:color w:val="000000"/>
          <w:sz w:val="20"/>
          <w:szCs w:val="20"/>
        </w:rPr>
      </w:pPr>
      <w:r w:rsidRPr="00DC7DD2">
        <w:rPr>
          <w:rFonts w:ascii="Times New Roman" w:eastAsia="Times New Roman" w:hAnsi="Times New Roman" w:cs="Times New Roman"/>
          <w:color w:val="000000"/>
          <w:sz w:val="20"/>
          <w:szCs w:val="20"/>
        </w:rPr>
        <w:t>Абдурахманов Р.А. Социальная психология личности, общения, группы и межгрупповых отношений [Электронный ресурс] : учебник / Р.А. Абдурахманов. — Электрон. текстовые данные. — Саратов: Ай Пи Эр Медиа, 2018. — 368 c. — 978-5-4486-0173-6. — Режим доступа: http://www.iprbookshop.ru/72456</w:t>
      </w:r>
    </w:p>
    <w:p w:rsidR="00A62A7C" w:rsidRPr="00D52134" w:rsidRDefault="00A62A7C" w:rsidP="00A62A7C">
      <w:pPr>
        <w:tabs>
          <w:tab w:val="left" w:pos="1080"/>
        </w:tabs>
        <w:suppressAutoHyphens/>
        <w:spacing w:before="0" w:beforeAutospacing="0" w:after="0" w:afterAutospacing="0"/>
        <w:ind w:firstLine="567"/>
        <w:jc w:val="both"/>
        <w:rPr>
          <w:b/>
          <w:sz w:val="20"/>
          <w:szCs w:val="20"/>
        </w:rPr>
      </w:pPr>
    </w:p>
    <w:p w:rsidR="00A62A7C" w:rsidRPr="00D52134" w:rsidRDefault="00681DB4" w:rsidP="00A62A7C">
      <w:pPr>
        <w:tabs>
          <w:tab w:val="left" w:pos="1080"/>
        </w:tabs>
        <w:suppressAutoHyphens/>
        <w:spacing w:before="0" w:beforeAutospacing="0" w:after="0" w:afterAutospacing="0"/>
        <w:ind w:firstLine="567"/>
        <w:jc w:val="both"/>
        <w:rPr>
          <w:b/>
          <w:sz w:val="20"/>
          <w:szCs w:val="20"/>
        </w:rPr>
      </w:pPr>
      <w:r>
        <w:rPr>
          <w:b/>
          <w:sz w:val="20"/>
          <w:szCs w:val="20"/>
        </w:rPr>
        <w:t>7</w:t>
      </w:r>
      <w:r w:rsidR="00A62A7C" w:rsidRPr="00D52134">
        <w:rPr>
          <w:b/>
          <w:sz w:val="20"/>
          <w:szCs w:val="20"/>
        </w:rPr>
        <w:t>.2. Ресурсы информационно-телекоммуникационной сети «Интернет»</w:t>
      </w:r>
    </w:p>
    <w:p w:rsidR="00A62A7C" w:rsidRPr="00D52134" w:rsidRDefault="00A62A7C" w:rsidP="00A62A7C">
      <w:pPr>
        <w:pStyle w:val="affffffffff0"/>
        <w:numPr>
          <w:ilvl w:val="0"/>
          <w:numId w:val="75"/>
        </w:numPr>
        <w:tabs>
          <w:tab w:val="left" w:pos="851"/>
        </w:tabs>
        <w:suppressAutoHyphens/>
        <w:autoSpaceDN w:val="0"/>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Портал о социальной работе: http://soc-work.ru/;</w:t>
      </w:r>
    </w:p>
    <w:p w:rsidR="00A62A7C" w:rsidRPr="00D52134" w:rsidRDefault="00A62A7C" w:rsidP="00A62A7C">
      <w:pPr>
        <w:pStyle w:val="affffffffff0"/>
        <w:numPr>
          <w:ilvl w:val="0"/>
          <w:numId w:val="75"/>
        </w:numPr>
        <w:tabs>
          <w:tab w:val="left" w:pos="851"/>
        </w:tabs>
        <w:suppressAutoHyphens/>
        <w:autoSpaceDN w:val="0"/>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 xml:space="preserve">Портал «Социология по-новому»: </w:t>
      </w:r>
      <w:hyperlink r:id="rId7" w:history="1">
        <w:r w:rsidRPr="00D52134">
          <w:rPr>
            <w:rFonts w:ascii="Times New Roman" w:hAnsi="Times New Roman"/>
            <w:sz w:val="20"/>
            <w:szCs w:val="20"/>
            <w:u w:val="single"/>
          </w:rPr>
          <w:t>http://socioline.ru/</w:t>
        </w:r>
      </w:hyperlink>
      <w:r w:rsidRPr="00D52134">
        <w:rPr>
          <w:rFonts w:ascii="Times New Roman" w:hAnsi="Times New Roman"/>
          <w:sz w:val="20"/>
          <w:szCs w:val="20"/>
        </w:rPr>
        <w:t>;</w:t>
      </w:r>
    </w:p>
    <w:p w:rsidR="00A62A7C" w:rsidRPr="00D52134" w:rsidRDefault="00A62A7C" w:rsidP="00A62A7C">
      <w:pPr>
        <w:pStyle w:val="affffffffff0"/>
        <w:numPr>
          <w:ilvl w:val="0"/>
          <w:numId w:val="75"/>
        </w:numPr>
        <w:tabs>
          <w:tab w:val="left" w:pos="851"/>
        </w:tabs>
        <w:suppressAutoHyphens/>
        <w:autoSpaceDN w:val="0"/>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 xml:space="preserve">Сайт социологического факультета МГУ им. </w:t>
      </w:r>
      <w:proofErr w:type="spellStart"/>
      <w:r w:rsidRPr="00D52134">
        <w:rPr>
          <w:rFonts w:ascii="Times New Roman" w:hAnsi="Times New Roman"/>
          <w:sz w:val="20"/>
          <w:szCs w:val="20"/>
        </w:rPr>
        <w:t>Ломоновова</w:t>
      </w:r>
      <w:proofErr w:type="spellEnd"/>
      <w:r w:rsidRPr="00D52134">
        <w:rPr>
          <w:rFonts w:ascii="Times New Roman" w:hAnsi="Times New Roman"/>
          <w:sz w:val="20"/>
          <w:szCs w:val="20"/>
        </w:rPr>
        <w:t xml:space="preserve">: </w:t>
      </w:r>
      <w:hyperlink r:id="rId8" w:history="1">
        <w:r w:rsidRPr="00D52134">
          <w:rPr>
            <w:rFonts w:ascii="Times New Roman" w:hAnsi="Times New Roman"/>
            <w:sz w:val="20"/>
            <w:szCs w:val="20"/>
            <w:u w:val="single"/>
          </w:rPr>
          <w:t>http://www.socio.msu.ru/</w:t>
        </w:r>
      </w:hyperlink>
      <w:r w:rsidRPr="00D52134">
        <w:rPr>
          <w:rFonts w:ascii="Times New Roman" w:hAnsi="Times New Roman"/>
          <w:sz w:val="20"/>
          <w:szCs w:val="20"/>
        </w:rPr>
        <w:t>;</w:t>
      </w:r>
    </w:p>
    <w:p w:rsidR="00A62A7C" w:rsidRPr="00D52134" w:rsidRDefault="00A62A7C" w:rsidP="00A62A7C">
      <w:pPr>
        <w:pStyle w:val="affffffffff0"/>
        <w:numPr>
          <w:ilvl w:val="0"/>
          <w:numId w:val="75"/>
        </w:numPr>
        <w:tabs>
          <w:tab w:val="left" w:pos="851"/>
        </w:tabs>
        <w:suppressAutoHyphens/>
        <w:autoSpaceDN w:val="0"/>
        <w:spacing w:before="0" w:beforeAutospacing="0" w:after="0" w:afterAutospacing="0"/>
        <w:ind w:left="0" w:firstLine="567"/>
        <w:jc w:val="both"/>
        <w:rPr>
          <w:rFonts w:ascii="Times New Roman" w:hAnsi="Times New Roman"/>
          <w:sz w:val="20"/>
          <w:szCs w:val="20"/>
        </w:rPr>
      </w:pPr>
      <w:r w:rsidRPr="00D52134">
        <w:rPr>
          <w:rFonts w:ascii="Times New Roman" w:hAnsi="Times New Roman"/>
          <w:sz w:val="20"/>
          <w:szCs w:val="20"/>
        </w:rPr>
        <w:t>Электронный ресурс: Русский Гуманитарный Интернет-Университет (РГИУ): http://sbiblio.com/.</w:t>
      </w:r>
    </w:p>
    <w:p w:rsidR="00A62A7C" w:rsidRPr="00D52134" w:rsidRDefault="00A62A7C" w:rsidP="00A62A7C">
      <w:pPr>
        <w:pStyle w:val="1c"/>
        <w:tabs>
          <w:tab w:val="right" w:leader="dot" w:pos="9600"/>
        </w:tabs>
        <w:spacing w:before="0" w:beforeAutospacing="0" w:after="0" w:afterAutospacing="0"/>
        <w:ind w:left="0" w:firstLine="567"/>
        <w:rPr>
          <w:sz w:val="20"/>
        </w:rPr>
      </w:pPr>
    </w:p>
    <w:p w:rsidR="00662BA7" w:rsidRDefault="00681DB4" w:rsidP="00662BA7">
      <w:pPr>
        <w:spacing w:before="0" w:beforeAutospacing="0" w:after="0" w:afterAutospacing="0"/>
        <w:ind w:firstLine="567"/>
        <w:jc w:val="both"/>
        <w:rPr>
          <w:rFonts w:eastAsia="Times New Roman"/>
          <w:b/>
          <w:sz w:val="20"/>
          <w:szCs w:val="20"/>
        </w:rPr>
      </w:pPr>
      <w:r>
        <w:rPr>
          <w:b/>
          <w:sz w:val="20"/>
          <w:szCs w:val="20"/>
        </w:rPr>
        <w:t>8</w:t>
      </w:r>
      <w:r w:rsidR="00662BA7">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62BA7" w:rsidRDefault="00662BA7" w:rsidP="00662BA7">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06415" w:rsidRDefault="00A06415" w:rsidP="00662BA7">
      <w:pPr>
        <w:spacing w:before="0" w:beforeAutospacing="0" w:after="0" w:afterAutospacing="0"/>
        <w:ind w:firstLine="567"/>
        <w:jc w:val="both"/>
        <w:rPr>
          <w:sz w:val="20"/>
          <w:szCs w:val="20"/>
        </w:rPr>
      </w:pPr>
      <w:r w:rsidRPr="00A06415">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62BA7" w:rsidRDefault="00662BA7" w:rsidP="00662BA7">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62BA7" w:rsidRDefault="00662BA7" w:rsidP="00662BA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A62A7C" w:rsidRPr="00D52134" w:rsidRDefault="00A62A7C" w:rsidP="00A62A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A62A7C" w:rsidRPr="00D52134" w:rsidRDefault="00A62A7C" w:rsidP="00A62A7C">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A62A7C" w:rsidRPr="00D52134" w:rsidRDefault="00A62A7C" w:rsidP="00A62A7C">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A62A7C" w:rsidRPr="00D52134" w:rsidRDefault="00A62A7C" w:rsidP="00A62A7C">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A62A7C" w:rsidRPr="00D52134" w:rsidRDefault="00A62A7C" w:rsidP="00A62A7C">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A62A7C" w:rsidRPr="00D52134" w:rsidRDefault="00A62A7C" w:rsidP="00A62A7C">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A62A7C" w:rsidRPr="00D52134" w:rsidRDefault="00A62A7C" w:rsidP="00A62A7C">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62A7C" w:rsidRPr="00D52134" w:rsidRDefault="00A62A7C" w:rsidP="00A62A7C">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62A7C" w:rsidRPr="00D52134" w:rsidRDefault="00A62A7C" w:rsidP="00A62A7C">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A62A7C" w:rsidRPr="00D52134" w:rsidRDefault="00A62A7C" w:rsidP="00A62A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A62A7C" w:rsidRPr="00D52134" w:rsidRDefault="00A62A7C" w:rsidP="00A62A7C">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A62A7C" w:rsidRPr="00D52134" w:rsidRDefault="00A62A7C" w:rsidP="00A62A7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A62A7C" w:rsidRPr="00D52134" w:rsidRDefault="00977CF7" w:rsidP="00A62A7C">
      <w:pPr>
        <w:spacing w:before="0" w:beforeAutospacing="0" w:after="0" w:afterAutospacing="0"/>
        <w:ind w:firstLine="709"/>
        <w:jc w:val="both"/>
        <w:rPr>
          <w:sz w:val="20"/>
          <w:szCs w:val="20"/>
          <w:lang w:val="en-US"/>
        </w:rPr>
      </w:pPr>
      <w:hyperlink r:id="rId9" w:history="1">
        <w:r w:rsidR="00A62A7C" w:rsidRPr="00D52134">
          <w:rPr>
            <w:sz w:val="20"/>
            <w:szCs w:val="20"/>
            <w:lang w:val="en-US"/>
          </w:rPr>
          <w:t>http://qsp.su/tools/onlinehelp/about_license_gpl_russian.html</w:t>
        </w:r>
      </w:hyperlink>
      <w:r w:rsidR="00A62A7C" w:rsidRPr="00D52134">
        <w:rPr>
          <w:sz w:val="20"/>
          <w:szCs w:val="20"/>
          <w:lang w:val="en-US"/>
        </w:rPr>
        <w:t xml:space="preserve"> </w:t>
      </w:r>
    </w:p>
    <w:p w:rsidR="00A62A7C" w:rsidRPr="00D52134" w:rsidRDefault="00A62A7C" w:rsidP="00A62A7C">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A62A7C" w:rsidRPr="00D52134" w:rsidRDefault="00052A33" w:rsidP="00A62A7C">
      <w:pPr>
        <w:spacing w:before="0" w:beforeAutospacing="0" w:after="0" w:afterAutospacing="0"/>
        <w:ind w:firstLine="709"/>
        <w:jc w:val="both"/>
        <w:rPr>
          <w:sz w:val="20"/>
          <w:szCs w:val="20"/>
        </w:rPr>
      </w:pPr>
      <w:hyperlink r:id="rId10" w:history="1">
        <w:r w:rsidR="00A62A7C" w:rsidRPr="00D52134">
          <w:rPr>
            <w:sz w:val="20"/>
            <w:szCs w:val="20"/>
          </w:rPr>
          <w:t>http://qsp.su/tools/onlinehelp/about_license_gpl_russian.html</w:t>
        </w:r>
      </w:hyperlink>
    </w:p>
    <w:p w:rsidR="00A62A7C" w:rsidRPr="00D52134" w:rsidRDefault="00A62A7C" w:rsidP="00A62A7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A62A7C" w:rsidRPr="00D52134" w:rsidRDefault="00977CF7" w:rsidP="00A62A7C">
      <w:pPr>
        <w:spacing w:before="0" w:beforeAutospacing="0" w:after="0" w:afterAutospacing="0"/>
        <w:ind w:firstLine="709"/>
        <w:jc w:val="both"/>
        <w:rPr>
          <w:sz w:val="20"/>
          <w:szCs w:val="20"/>
          <w:lang w:val="en-US"/>
        </w:rPr>
      </w:pPr>
      <w:hyperlink r:id="rId11" w:history="1">
        <w:r w:rsidR="00A62A7C" w:rsidRPr="00D52134">
          <w:rPr>
            <w:sz w:val="20"/>
            <w:szCs w:val="20"/>
            <w:lang w:val="en-US"/>
          </w:rPr>
          <w:t>http://qsp.su/tools/onlinehelp/about_license_gpl_russian.html</w:t>
        </w:r>
      </w:hyperlink>
      <w:r w:rsidR="00A62A7C" w:rsidRPr="00D52134">
        <w:rPr>
          <w:sz w:val="20"/>
          <w:szCs w:val="20"/>
          <w:lang w:val="en-US"/>
        </w:rPr>
        <w:t xml:space="preserve"> </w:t>
      </w:r>
    </w:p>
    <w:p w:rsidR="00A62A7C" w:rsidRPr="00D52134" w:rsidRDefault="00A62A7C" w:rsidP="00A62A7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A62A7C" w:rsidRPr="00D52134" w:rsidRDefault="00977CF7" w:rsidP="00A62A7C">
      <w:pPr>
        <w:spacing w:before="0" w:beforeAutospacing="0" w:after="0" w:afterAutospacing="0"/>
        <w:ind w:firstLine="709"/>
        <w:jc w:val="both"/>
        <w:rPr>
          <w:sz w:val="20"/>
          <w:szCs w:val="20"/>
          <w:lang w:val="en-US"/>
        </w:rPr>
      </w:pPr>
      <w:hyperlink r:id="rId12" w:history="1">
        <w:r w:rsidR="00A62A7C" w:rsidRPr="00D52134">
          <w:rPr>
            <w:sz w:val="20"/>
            <w:szCs w:val="20"/>
            <w:lang w:val="en-US"/>
          </w:rPr>
          <w:t>http://qsp.su/tools/onlinehelp/about_license_gpl_russian.html</w:t>
        </w:r>
      </w:hyperlink>
    </w:p>
    <w:p w:rsidR="00A62A7C" w:rsidRPr="00D52134" w:rsidRDefault="00A62A7C" w:rsidP="00A62A7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A62A7C" w:rsidRPr="00D52134" w:rsidRDefault="00977CF7" w:rsidP="00A62A7C">
      <w:pPr>
        <w:spacing w:before="0" w:beforeAutospacing="0" w:after="0" w:afterAutospacing="0"/>
        <w:ind w:firstLine="709"/>
        <w:jc w:val="both"/>
        <w:rPr>
          <w:sz w:val="20"/>
          <w:szCs w:val="20"/>
          <w:lang w:val="en-US"/>
        </w:rPr>
      </w:pPr>
      <w:hyperlink r:id="rId13" w:history="1">
        <w:r w:rsidR="00A62A7C" w:rsidRPr="00D52134">
          <w:rPr>
            <w:sz w:val="20"/>
            <w:szCs w:val="20"/>
            <w:lang w:val="en-US"/>
          </w:rPr>
          <w:t>http://qsp.su/tools/onlinehelp/about_license_gpl_russian.html</w:t>
        </w:r>
      </w:hyperlink>
    </w:p>
    <w:p w:rsidR="00A62A7C" w:rsidRPr="00D52134" w:rsidRDefault="00A62A7C" w:rsidP="00A62A7C">
      <w:pPr>
        <w:spacing w:before="0" w:beforeAutospacing="0" w:after="0" w:afterAutospacing="0"/>
        <w:ind w:firstLine="709"/>
        <w:jc w:val="both"/>
        <w:rPr>
          <w:sz w:val="20"/>
          <w:szCs w:val="20"/>
        </w:rPr>
      </w:pPr>
      <w:r w:rsidRPr="00D52134">
        <w:rPr>
          <w:sz w:val="20"/>
          <w:szCs w:val="20"/>
        </w:rPr>
        <w:lastRenderedPageBreak/>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предназначенное для работы с текстами;  </w:t>
      </w:r>
    </w:p>
    <w:p w:rsidR="00A62A7C" w:rsidRPr="00D52134" w:rsidRDefault="00A62A7C" w:rsidP="00A62A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A62A7C" w:rsidRPr="00D52134" w:rsidRDefault="00A62A7C" w:rsidP="00A62A7C">
      <w:pPr>
        <w:spacing w:before="0" w:beforeAutospacing="0" w:after="0" w:afterAutospacing="0"/>
        <w:ind w:firstLine="709"/>
        <w:jc w:val="both"/>
        <w:rPr>
          <w:sz w:val="20"/>
          <w:szCs w:val="20"/>
        </w:rPr>
      </w:pPr>
      <w:r w:rsidRPr="00D52134">
        <w:rPr>
          <w:sz w:val="20"/>
          <w:szCs w:val="20"/>
        </w:rPr>
        <w:t>Флогистон: Психология из первых рук http://flogiston.ru/</w:t>
      </w:r>
    </w:p>
    <w:p w:rsidR="00A62A7C" w:rsidRPr="00D52134" w:rsidRDefault="00A62A7C" w:rsidP="00A62A7C">
      <w:pPr>
        <w:spacing w:before="0" w:beforeAutospacing="0" w:after="0" w:afterAutospacing="0"/>
        <w:ind w:firstLine="709"/>
        <w:jc w:val="both"/>
        <w:rPr>
          <w:sz w:val="20"/>
          <w:szCs w:val="20"/>
        </w:rPr>
      </w:pPr>
      <w:r w:rsidRPr="00D52134">
        <w:rPr>
          <w:sz w:val="20"/>
          <w:szCs w:val="20"/>
        </w:rPr>
        <w:t xml:space="preserve">Психология от А до Я </w:t>
      </w:r>
      <w:hyperlink r:id="rId14" w:history="1">
        <w:r w:rsidRPr="00D52134">
          <w:rPr>
            <w:rStyle w:val="af1"/>
            <w:sz w:val="20"/>
            <w:szCs w:val="20"/>
          </w:rPr>
          <w:t>http://psyznaiyka.net/</w:t>
        </w:r>
      </w:hyperlink>
    </w:p>
    <w:p w:rsidR="00A62A7C" w:rsidRPr="00D52134" w:rsidRDefault="00A62A7C" w:rsidP="00A62A7C">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A62A7C" w:rsidRPr="00D52134" w:rsidRDefault="00A62A7C" w:rsidP="00A62A7C">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123C80" w:rsidRPr="00D52134" w:rsidRDefault="00123C80" w:rsidP="00123C8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23C80" w:rsidRPr="0048691E" w:rsidRDefault="00123C80" w:rsidP="00123C80">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23C80" w:rsidRPr="00D52134" w:rsidRDefault="00123C80" w:rsidP="00123C80">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A62A7C" w:rsidRDefault="00841522" w:rsidP="00A62A7C">
      <w:pPr>
        <w:spacing w:before="0" w:beforeAutospacing="0" w:after="0" w:afterAutospacing="0"/>
      </w:pPr>
    </w:p>
    <w:sectPr w:rsidR="00841522" w:rsidRPr="00A62A7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56791E"/>
    <w:multiLevelType w:val="multilevel"/>
    <w:tmpl w:val="0156791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687464"/>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2" w15:restartNumberingAfterBreak="0">
    <w:nsid w:val="33C84A8C"/>
    <w:multiLevelType w:val="multilevel"/>
    <w:tmpl w:val="33C84A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4E10F27"/>
    <w:multiLevelType w:val="multilevel"/>
    <w:tmpl w:val="54E10F27"/>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59764DE8"/>
    <w:multiLevelType w:val="multilevel"/>
    <w:tmpl w:val="59764DE8"/>
    <w:lvl w:ilvl="0">
      <w:start w:val="1"/>
      <w:numFmt w:val="bullet"/>
      <w:lvlText w:val=""/>
      <w:lvlJc w:val="left"/>
      <w:pPr>
        <w:tabs>
          <w:tab w:val="num" w:pos="1364"/>
        </w:tabs>
        <w:ind w:left="1364" w:hanging="284"/>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A0A0AA1"/>
    <w:multiLevelType w:val="multilevel"/>
    <w:tmpl w:val="5A0A0AA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5C893071"/>
    <w:multiLevelType w:val="multilevel"/>
    <w:tmpl w:val="5C893071"/>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6" w15:restartNumberingAfterBreak="0">
    <w:nsid w:val="5C9B715B"/>
    <w:multiLevelType w:val="multilevel"/>
    <w:tmpl w:val="5C9B715B"/>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5E5F1B39"/>
    <w:multiLevelType w:val="multilevel"/>
    <w:tmpl w:val="5E5F1B3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844149"/>
    <w:multiLevelType w:val="hybridMultilevel"/>
    <w:tmpl w:val="B698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996BB4"/>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8D802C9"/>
    <w:multiLevelType w:val="multilevel"/>
    <w:tmpl w:val="68D802C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6F350FBC"/>
    <w:multiLevelType w:val="multilevel"/>
    <w:tmpl w:val="6F350FBC"/>
    <w:lvl w:ilvl="0">
      <w:start w:val="1"/>
      <w:numFmt w:val="decimal"/>
      <w:lvlText w:val="%1."/>
      <w:lvlJc w:val="left"/>
      <w:pPr>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013542C"/>
    <w:multiLevelType w:val="hybridMultilevel"/>
    <w:tmpl w:val="B698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1AE6FB9"/>
    <w:multiLevelType w:val="multilevel"/>
    <w:tmpl w:val="71AE6FB9"/>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734701"/>
    <w:multiLevelType w:val="multilevel"/>
    <w:tmpl w:val="7E734701"/>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7"/>
  </w:num>
  <w:num w:numId="15">
    <w:abstractNumId w:val="57"/>
  </w:num>
  <w:num w:numId="16">
    <w:abstractNumId w:val="33"/>
  </w:num>
  <w:num w:numId="17">
    <w:abstractNumId w:val="62"/>
  </w:num>
  <w:num w:numId="18">
    <w:abstractNumId w:val="70"/>
  </w:num>
  <w:num w:numId="19">
    <w:abstractNumId w:val="63"/>
  </w:num>
  <w:num w:numId="20">
    <w:abstractNumId w:val="10"/>
  </w:num>
  <w:num w:numId="21">
    <w:abstractNumId w:val="13"/>
  </w:num>
  <w:num w:numId="22">
    <w:abstractNumId w:val="16"/>
  </w:num>
  <w:num w:numId="23">
    <w:abstractNumId w:val="19"/>
  </w:num>
  <w:num w:numId="24">
    <w:abstractNumId w:val="22"/>
  </w:num>
  <w:num w:numId="25">
    <w:abstractNumId w:val="24"/>
  </w:num>
  <w:num w:numId="26">
    <w:abstractNumId w:val="30"/>
  </w:num>
  <w:num w:numId="27">
    <w:abstractNumId w:val="38"/>
  </w:num>
  <w:num w:numId="28">
    <w:abstractNumId w:val="39"/>
  </w:num>
  <w:num w:numId="29">
    <w:abstractNumId w:val="43"/>
  </w:num>
  <w:num w:numId="30">
    <w:abstractNumId w:val="44"/>
  </w:num>
  <w:num w:numId="31">
    <w:abstractNumId w:val="51"/>
  </w:num>
  <w:num w:numId="32">
    <w:abstractNumId w:val="54"/>
  </w:num>
  <w:num w:numId="33">
    <w:abstractNumId w:val="66"/>
  </w:num>
  <w:num w:numId="34">
    <w:abstractNumId w:val="71"/>
  </w:num>
  <w:num w:numId="35">
    <w:abstractNumId w:val="76"/>
  </w:num>
  <w:num w:numId="36">
    <w:abstractNumId w:val="77"/>
  </w:num>
  <w:num w:numId="37">
    <w:abstractNumId w:val="50"/>
  </w:num>
  <w:num w:numId="38">
    <w:abstractNumId w:val="42"/>
  </w:num>
  <w:num w:numId="39">
    <w:abstractNumId w:val="11"/>
  </w:num>
  <w:num w:numId="40">
    <w:abstractNumId w:val="9"/>
  </w:num>
  <w:num w:numId="41">
    <w:abstractNumId w:val="40"/>
  </w:num>
  <w:num w:numId="42">
    <w:abstractNumId w:val="31"/>
  </w:num>
  <w:num w:numId="43">
    <w:abstractNumId w:val="41"/>
  </w:num>
  <w:num w:numId="44">
    <w:abstractNumId w:val="37"/>
  </w:num>
  <w:num w:numId="45">
    <w:abstractNumId w:val="14"/>
  </w:num>
  <w:num w:numId="46">
    <w:abstractNumId w:val="25"/>
  </w:num>
  <w:num w:numId="47">
    <w:abstractNumId w:val="45"/>
  </w:num>
  <w:num w:numId="48">
    <w:abstractNumId w:val="15"/>
  </w:num>
  <w:num w:numId="49">
    <w:abstractNumId w:val="36"/>
  </w:num>
  <w:num w:numId="50">
    <w:abstractNumId w:val="34"/>
  </w:num>
  <w:num w:numId="51">
    <w:abstractNumId w:val="28"/>
  </w:num>
  <w:num w:numId="52">
    <w:abstractNumId w:val="29"/>
  </w:num>
  <w:num w:numId="53">
    <w:abstractNumId w:val="26"/>
  </w:num>
  <w:num w:numId="54">
    <w:abstractNumId w:val="46"/>
  </w:num>
  <w:num w:numId="55">
    <w:abstractNumId w:val="6"/>
  </w:num>
  <w:num w:numId="56">
    <w:abstractNumId w:val="18"/>
  </w:num>
  <w:num w:numId="57">
    <w:abstractNumId w:val="20"/>
  </w:num>
  <w:num w:numId="58">
    <w:abstractNumId w:val="21"/>
  </w:num>
  <w:num w:numId="59">
    <w:abstractNumId w:val="47"/>
  </w:num>
  <w:num w:numId="60">
    <w:abstractNumId w:val="61"/>
  </w:num>
  <w:num w:numId="61">
    <w:abstractNumId w:val="74"/>
  </w:num>
  <w:num w:numId="62">
    <w:abstractNumId w:val="69"/>
  </w:num>
  <w:num w:numId="63">
    <w:abstractNumId w:val="35"/>
  </w:num>
  <w:num w:numId="64">
    <w:abstractNumId w:val="72"/>
  </w:num>
  <w:num w:numId="65">
    <w:abstractNumId w:val="32"/>
  </w:num>
  <w:num w:numId="66">
    <w:abstractNumId w:val="56"/>
  </w:num>
  <w:num w:numId="67">
    <w:abstractNumId w:val="58"/>
  </w:num>
  <w:num w:numId="68">
    <w:abstractNumId w:val="64"/>
  </w:num>
  <w:num w:numId="69">
    <w:abstractNumId w:val="52"/>
  </w:num>
  <w:num w:numId="70">
    <w:abstractNumId w:val="49"/>
  </w:num>
  <w:num w:numId="71">
    <w:abstractNumId w:val="75"/>
  </w:num>
  <w:num w:numId="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num>
  <w:num w:numId="74">
    <w:abstractNumId w:val="8"/>
  </w:num>
  <w:num w:numId="75">
    <w:abstractNumId w:val="55"/>
  </w:num>
  <w:num w:numId="76">
    <w:abstractNumId w:val="12"/>
  </w:num>
  <w:num w:numId="77">
    <w:abstractNumId w:val="60"/>
  </w:num>
  <w:num w:numId="78">
    <w:abstractNumId w:val="68"/>
  </w:num>
  <w:num w:numId="79">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3BFD"/>
    <w:rsid w:val="00052A33"/>
    <w:rsid w:val="00063455"/>
    <w:rsid w:val="00077FC3"/>
    <w:rsid w:val="000C3DB2"/>
    <w:rsid w:val="00120C9D"/>
    <w:rsid w:val="00123C80"/>
    <w:rsid w:val="00127C71"/>
    <w:rsid w:val="00133728"/>
    <w:rsid w:val="00145DC5"/>
    <w:rsid w:val="001A7CA4"/>
    <w:rsid w:val="001D6203"/>
    <w:rsid w:val="001E775D"/>
    <w:rsid w:val="001F5317"/>
    <w:rsid w:val="0022409B"/>
    <w:rsid w:val="002466FE"/>
    <w:rsid w:val="002908BA"/>
    <w:rsid w:val="00296FD5"/>
    <w:rsid w:val="00297BC5"/>
    <w:rsid w:val="00297FE0"/>
    <w:rsid w:val="002E660F"/>
    <w:rsid w:val="00311943"/>
    <w:rsid w:val="00347A2C"/>
    <w:rsid w:val="003F0C35"/>
    <w:rsid w:val="0043448A"/>
    <w:rsid w:val="00435998"/>
    <w:rsid w:val="00444A1E"/>
    <w:rsid w:val="004B40FA"/>
    <w:rsid w:val="004C5D7C"/>
    <w:rsid w:val="004E4FF8"/>
    <w:rsid w:val="005101C0"/>
    <w:rsid w:val="005114D7"/>
    <w:rsid w:val="005260DA"/>
    <w:rsid w:val="00587FC5"/>
    <w:rsid w:val="005B69D2"/>
    <w:rsid w:val="0061043F"/>
    <w:rsid w:val="00662BA7"/>
    <w:rsid w:val="006639C2"/>
    <w:rsid w:val="00681DB4"/>
    <w:rsid w:val="006E17DE"/>
    <w:rsid w:val="00702859"/>
    <w:rsid w:val="00730FEB"/>
    <w:rsid w:val="00741091"/>
    <w:rsid w:val="007652A0"/>
    <w:rsid w:val="007663B6"/>
    <w:rsid w:val="00791A02"/>
    <w:rsid w:val="007E0563"/>
    <w:rsid w:val="007F1255"/>
    <w:rsid w:val="0081138E"/>
    <w:rsid w:val="00841522"/>
    <w:rsid w:val="00851BE6"/>
    <w:rsid w:val="00857814"/>
    <w:rsid w:val="00870EC2"/>
    <w:rsid w:val="00896E3C"/>
    <w:rsid w:val="008C5BB4"/>
    <w:rsid w:val="008D6348"/>
    <w:rsid w:val="00923FFC"/>
    <w:rsid w:val="009334D9"/>
    <w:rsid w:val="00970959"/>
    <w:rsid w:val="00977CF7"/>
    <w:rsid w:val="00986055"/>
    <w:rsid w:val="009D3247"/>
    <w:rsid w:val="00A06415"/>
    <w:rsid w:val="00A11F68"/>
    <w:rsid w:val="00A1380F"/>
    <w:rsid w:val="00A37989"/>
    <w:rsid w:val="00A62A7C"/>
    <w:rsid w:val="00A76440"/>
    <w:rsid w:val="00AC296B"/>
    <w:rsid w:val="00B811EE"/>
    <w:rsid w:val="00BB5B1B"/>
    <w:rsid w:val="00BC75CD"/>
    <w:rsid w:val="00C65BB4"/>
    <w:rsid w:val="00C70737"/>
    <w:rsid w:val="00CA6F83"/>
    <w:rsid w:val="00CB468F"/>
    <w:rsid w:val="00CB6A3E"/>
    <w:rsid w:val="00CF27E1"/>
    <w:rsid w:val="00D02ACF"/>
    <w:rsid w:val="00DC01BD"/>
    <w:rsid w:val="00DC7DD2"/>
    <w:rsid w:val="00E670ED"/>
    <w:rsid w:val="00E70D4B"/>
    <w:rsid w:val="00E771D6"/>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ECA7B"/>
  <w15:docId w15:val="{EE7B0A88-0271-4968-B51E-E3B289B1F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734070">
      <w:bodyDiv w:val="1"/>
      <w:marLeft w:val="0"/>
      <w:marRight w:val="0"/>
      <w:marTop w:val="0"/>
      <w:marBottom w:val="0"/>
      <w:divBdr>
        <w:top w:val="none" w:sz="0" w:space="0" w:color="auto"/>
        <w:left w:val="none" w:sz="0" w:space="0" w:color="auto"/>
        <w:bottom w:val="none" w:sz="0" w:space="0" w:color="auto"/>
        <w:right w:val="none" w:sz="0" w:space="0" w:color="auto"/>
      </w:divBdr>
    </w:div>
    <w:div w:id="1279145955">
      <w:bodyDiv w:val="1"/>
      <w:marLeft w:val="0"/>
      <w:marRight w:val="0"/>
      <w:marTop w:val="0"/>
      <w:marBottom w:val="0"/>
      <w:divBdr>
        <w:top w:val="none" w:sz="0" w:space="0" w:color="auto"/>
        <w:left w:val="none" w:sz="0" w:space="0" w:color="auto"/>
        <w:bottom w:val="none" w:sz="0" w:space="0" w:color="auto"/>
        <w:right w:val="none" w:sz="0" w:space="0" w:color="auto"/>
      </w:divBdr>
    </w:div>
    <w:div w:id="183969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io.msu.ru/" TargetMode="External"/><Relationship Id="rId13" Type="http://schemas.openxmlformats.org/officeDocument/2006/relationships/hyperlink" Target="http://www.infolex.narod.ru/gpl_gnu/gplrus.html" TargetMode="External"/><Relationship Id="rId3" Type="http://schemas.openxmlformats.org/officeDocument/2006/relationships/styles" Target="styles.xml"/><Relationship Id="rId7" Type="http://schemas.openxmlformats.org/officeDocument/2006/relationships/hyperlink" Target="http://socioline.ru/" TargetMode="External"/><Relationship Id="rId12" Type="http://schemas.openxmlformats.org/officeDocument/2006/relationships/hyperlink" Target="http://qsp.su/tools/onlinehelp/about_license_gpl_russian.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psyznaiyka.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66DA8-6E8C-4DD8-B171-B0CC8E234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5204</Words>
  <Characters>29667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2023-04-23T17:35:00Z</dcterms:created>
  <dcterms:modified xsi:type="dcterms:W3CDTF">2023-04-24T19:20:00Z</dcterms:modified>
</cp:coreProperties>
</file>